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A5B" w:rsidRPr="00E2576C" w:rsidRDefault="00EF0A5B" w:rsidP="00EF0A5B">
      <w:pPr>
        <w:rPr>
          <w:rFonts w:ascii="Montserrat" w:hAnsi="Montserrat"/>
          <w:sz w:val="14"/>
          <w:szCs w:val="14"/>
          <w:lang w:val="es-MX"/>
        </w:rPr>
      </w:pPr>
    </w:p>
    <w:p w:rsidR="00EF0A5B" w:rsidRPr="00E2576C" w:rsidRDefault="00B71822" w:rsidP="002812E6">
      <w:pPr>
        <w:tabs>
          <w:tab w:val="left" w:pos="28020"/>
          <w:tab w:val="left" w:pos="28740"/>
          <w:tab w:val="left" w:pos="29460"/>
          <w:tab w:val="left" w:pos="30180"/>
          <w:tab w:val="left" w:pos="30900"/>
          <w:tab w:val="left" w:pos="31620"/>
          <w:tab w:val="left" w:pos="31680"/>
          <w:tab w:val="left" w:pos="-31680"/>
        </w:tabs>
        <w:ind w:left="9072" w:right="16" w:hanging="9072"/>
        <w:jc w:val="center"/>
        <w:rPr>
          <w:rFonts w:ascii="Montserrat" w:hAnsi="Montserrat" w:cs="Arial"/>
          <w:b/>
          <w:sz w:val="14"/>
          <w:szCs w:val="14"/>
          <w:lang w:val="es-MX"/>
        </w:rPr>
      </w:pPr>
      <w:r w:rsidRPr="00E2576C">
        <w:rPr>
          <w:rFonts w:ascii="Montserrat" w:hAnsi="Montserrat" w:cs="Arial"/>
          <w:b/>
          <w:sz w:val="14"/>
          <w:szCs w:val="14"/>
          <w:lang w:val="es-MX"/>
        </w:rPr>
        <w:t>Anexo Número 2 (Dos)</w:t>
      </w:r>
    </w:p>
    <w:p w:rsidR="00EF0A5B" w:rsidRPr="00E2576C" w:rsidRDefault="00EF0A5B" w:rsidP="002812E6">
      <w:pPr>
        <w:tabs>
          <w:tab w:val="left" w:pos="28020"/>
          <w:tab w:val="left" w:pos="28740"/>
          <w:tab w:val="left" w:pos="29460"/>
          <w:tab w:val="left" w:pos="30180"/>
          <w:tab w:val="left" w:pos="30900"/>
          <w:tab w:val="left" w:pos="31620"/>
          <w:tab w:val="left" w:pos="31680"/>
          <w:tab w:val="left" w:pos="-31680"/>
        </w:tabs>
        <w:ind w:left="9072" w:right="16" w:hanging="9072"/>
        <w:jc w:val="center"/>
        <w:rPr>
          <w:rFonts w:ascii="Montserrat" w:hAnsi="Montserrat" w:cs="Arial"/>
          <w:b/>
          <w:i/>
          <w:sz w:val="14"/>
          <w:szCs w:val="14"/>
          <w:lang w:val="es-MX"/>
        </w:rPr>
      </w:pPr>
      <w:r w:rsidRPr="00E2576C">
        <w:rPr>
          <w:rFonts w:ascii="Montserrat" w:hAnsi="Montserrat" w:cs="Arial"/>
          <w:b/>
          <w:i/>
          <w:sz w:val="14"/>
          <w:szCs w:val="14"/>
          <w:lang w:val="es-MX"/>
        </w:rPr>
        <w:t>ACREDITACION DEL LICITANTE</w:t>
      </w:r>
    </w:p>
    <w:p w:rsidR="00EF0A5B" w:rsidRPr="00E2576C" w:rsidRDefault="00EF0A5B" w:rsidP="00EF0A5B">
      <w:pPr>
        <w:jc w:val="both"/>
        <w:rPr>
          <w:rFonts w:ascii="Montserrat" w:hAnsi="Montserrat" w:cs="Arial"/>
          <w:sz w:val="14"/>
          <w:szCs w:val="14"/>
          <w:u w:val="single"/>
          <w:lang w:val="es-MX"/>
        </w:rPr>
      </w:pPr>
    </w:p>
    <w:p w:rsidR="00EF0A5B" w:rsidRPr="00E2576C" w:rsidRDefault="00E2576C" w:rsidP="00EF0A5B">
      <w:pPr>
        <w:jc w:val="both"/>
        <w:rPr>
          <w:rFonts w:ascii="Montserrat" w:hAnsi="Montserrat" w:cs="Arial"/>
          <w:sz w:val="14"/>
          <w:szCs w:val="14"/>
          <w:u w:val="single"/>
          <w:lang w:val="es-MX"/>
        </w:rPr>
      </w:pPr>
      <w:r w:rsidRPr="00E2576C">
        <w:rPr>
          <w:rFonts w:ascii="Montserrat" w:hAnsi="Montserrat" w:cs="Arial"/>
          <w:b/>
          <w:color w:val="FF0000"/>
          <w:sz w:val="14"/>
          <w:szCs w:val="14"/>
          <w:lang w:val="es-MX"/>
        </w:rPr>
        <w:t>_______</w:t>
      </w:r>
      <w:proofErr w:type="gramStart"/>
      <w:r w:rsidRPr="00E2576C">
        <w:rPr>
          <w:rFonts w:ascii="Montserrat" w:hAnsi="Montserrat" w:cs="Arial"/>
          <w:b/>
          <w:color w:val="FF0000"/>
          <w:sz w:val="14"/>
          <w:szCs w:val="14"/>
          <w:lang w:val="es-MX"/>
        </w:rPr>
        <w:t>_(</w:t>
      </w:r>
      <w:proofErr w:type="gramEnd"/>
      <w:r w:rsidRPr="00E2576C">
        <w:rPr>
          <w:rFonts w:ascii="Montserrat" w:hAnsi="Montserrat" w:cs="Arial"/>
          <w:b/>
          <w:color w:val="FF0000"/>
          <w:sz w:val="14"/>
          <w:szCs w:val="14"/>
          <w:lang w:val="es-MX"/>
        </w:rPr>
        <w:t>NOMBRE REPRESENTANTE LEGAL)</w:t>
      </w:r>
      <w:r w:rsidRPr="00E2576C">
        <w:rPr>
          <w:rFonts w:ascii="Montserrat" w:hAnsi="Montserrat" w:cs="Arial"/>
          <w:color w:val="FF0000"/>
          <w:sz w:val="14"/>
          <w:szCs w:val="14"/>
          <w:u w:val="single"/>
          <w:lang w:val="es-MX"/>
        </w:rPr>
        <w:t xml:space="preserve">             </w:t>
      </w:r>
      <w:r w:rsidRPr="00E2576C">
        <w:rPr>
          <w:rFonts w:ascii="Montserrat" w:hAnsi="Montserrat" w:cs="Arial"/>
          <w:sz w:val="14"/>
          <w:szCs w:val="14"/>
          <w:u w:val="single"/>
          <w:lang w:val="es-MX"/>
        </w:rPr>
        <w:t>,</w:t>
      </w:r>
      <w:r w:rsidRPr="00E2576C">
        <w:rPr>
          <w:rFonts w:ascii="Montserrat" w:hAnsi="Montserrat" w:cs="Arial"/>
          <w:sz w:val="14"/>
          <w:szCs w:val="14"/>
          <w:lang w:val="es-MX"/>
        </w:rPr>
        <w:t xml:space="preserve"> MANIFIESTO BAJO PROTESTA A DECIR VERDAD, QUE LOS DATOS AQUÍ ASENTADOS SON CIERTOS, ASÍ COMO CUENTO CON FACULTADES SUFICIENTES PARA SUSCRIBIR LAS PROPOSICIONES EN LA PRESENTE</w:t>
      </w:r>
      <w:r w:rsidRPr="00E2576C">
        <w:rPr>
          <w:rFonts w:ascii="Montserrat" w:hAnsi="Montserrat" w:cs="Arial"/>
          <w:b/>
          <w:sz w:val="14"/>
          <w:szCs w:val="14"/>
          <w:lang w:val="es-MX"/>
        </w:rPr>
        <w:t xml:space="preserve"> LICITACIÓN PÚBLICA NACIONAL</w:t>
      </w:r>
      <w:r w:rsidRPr="00E2576C">
        <w:rPr>
          <w:rFonts w:ascii="Montserrat" w:hAnsi="Montserrat" w:cs="Arial"/>
          <w:sz w:val="14"/>
          <w:szCs w:val="14"/>
          <w:lang w:val="es-MX"/>
        </w:rPr>
        <w:t xml:space="preserve">, </w:t>
      </w:r>
      <w:r w:rsidRPr="00E2576C">
        <w:rPr>
          <w:rFonts w:ascii="Montserrat" w:hAnsi="Montserrat" w:cs="Arial"/>
          <w:color w:val="FF0000"/>
          <w:sz w:val="14"/>
          <w:szCs w:val="14"/>
          <w:lang w:val="es-MX"/>
        </w:rPr>
        <w:t>____________(NO. DE LA LICITACIÓN PÚBLICA NACIONAL) ____________________.</w:t>
      </w:r>
      <w:r w:rsidRPr="00E2576C">
        <w:rPr>
          <w:rFonts w:ascii="Montserrat" w:hAnsi="Montserrat" w:cs="Arial"/>
          <w:sz w:val="14"/>
          <w:szCs w:val="14"/>
          <w:lang w:val="es-MX"/>
        </w:rPr>
        <w:t xml:space="preserve"> A NOMBRE Y REPRESENTACIÓN DE: </w:t>
      </w:r>
      <w:r w:rsidRPr="00E2576C">
        <w:rPr>
          <w:rFonts w:ascii="Montserrat" w:hAnsi="Montserrat" w:cs="Arial"/>
          <w:b/>
          <w:color w:val="FF0000"/>
          <w:sz w:val="14"/>
          <w:szCs w:val="14"/>
          <w:u w:val="single"/>
          <w:lang w:val="es-MX"/>
        </w:rPr>
        <w:t>__</w:t>
      </w:r>
      <w:proofErr w:type="gramStart"/>
      <w:r w:rsidRPr="00E2576C">
        <w:rPr>
          <w:rFonts w:ascii="Montserrat" w:hAnsi="Montserrat" w:cs="Arial"/>
          <w:b/>
          <w:color w:val="FF0000"/>
          <w:sz w:val="14"/>
          <w:szCs w:val="14"/>
          <w:u w:val="single"/>
          <w:lang w:val="es-MX"/>
        </w:rPr>
        <w:t>_(</w:t>
      </w:r>
      <w:proofErr w:type="gramEnd"/>
      <w:r w:rsidRPr="00E2576C">
        <w:rPr>
          <w:rFonts w:ascii="Montserrat" w:hAnsi="Montserrat" w:cs="Arial"/>
          <w:b/>
          <w:color w:val="FF0000"/>
          <w:sz w:val="14"/>
          <w:szCs w:val="14"/>
          <w:u w:val="single"/>
          <w:lang w:val="es-MX"/>
        </w:rPr>
        <w:t>PERSONA FÍSICA O MORAL)___.</w:t>
      </w:r>
      <w:r w:rsidRPr="00E2576C">
        <w:rPr>
          <w:rFonts w:ascii="Montserrat" w:hAnsi="Montserrat" w:cs="Arial"/>
          <w:color w:val="FF0000"/>
          <w:sz w:val="14"/>
          <w:szCs w:val="14"/>
          <w:u w:val="single"/>
          <w:lang w:val="es-MX"/>
        </w:rPr>
        <w:t xml:space="preserve"> </w:t>
      </w:r>
    </w:p>
    <w:p w:rsidR="00EF0A5B" w:rsidRPr="00E2576C" w:rsidRDefault="00EF0A5B" w:rsidP="00EF0A5B">
      <w:pPr>
        <w:jc w:val="both"/>
        <w:rPr>
          <w:rFonts w:ascii="Montserrat" w:hAnsi="Montserrat" w:cs="Arial"/>
          <w:sz w:val="14"/>
          <w:szCs w:val="14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78"/>
      </w:tblGrid>
      <w:tr w:rsidR="00EF0A5B" w:rsidRPr="00E2576C" w:rsidTr="00CE3780">
        <w:trPr>
          <w:trHeight w:val="5941"/>
        </w:trPr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2E6" w:rsidRPr="00E2576C" w:rsidRDefault="00E2576C" w:rsidP="002812E6">
            <w:pPr>
              <w:snapToGrid w:val="0"/>
              <w:rPr>
                <w:rFonts w:ascii="Montserrat" w:hAnsi="Montserrat" w:cs="Arial"/>
                <w:b/>
                <w:sz w:val="14"/>
                <w:szCs w:val="14"/>
                <w:lang w:val="es-MX"/>
              </w:rPr>
            </w:pPr>
            <w:r w:rsidRPr="00E2576C">
              <w:rPr>
                <w:rFonts w:ascii="Montserrat" w:hAnsi="Montserrat" w:cs="Arial"/>
                <w:b/>
                <w:sz w:val="14"/>
                <w:szCs w:val="14"/>
                <w:lang w:val="es-MX"/>
              </w:rPr>
              <w:t>RAZON SOCIAL:</w:t>
            </w:r>
          </w:p>
          <w:p w:rsidR="002812E6" w:rsidRPr="00E2576C" w:rsidRDefault="002812E6" w:rsidP="002812E6">
            <w:pPr>
              <w:snapToGrid w:val="0"/>
              <w:rPr>
                <w:rFonts w:ascii="Montserrat" w:hAnsi="Montserrat" w:cs="Arial"/>
                <w:sz w:val="14"/>
                <w:szCs w:val="14"/>
                <w:lang w:val="es-MX"/>
              </w:rPr>
            </w:pPr>
          </w:p>
          <w:p w:rsidR="002812E6" w:rsidRPr="00E2576C" w:rsidRDefault="00E2576C" w:rsidP="002812E6">
            <w:pPr>
              <w:snapToGrid w:val="0"/>
              <w:rPr>
                <w:rFonts w:ascii="Montserrat" w:hAnsi="Montserrat" w:cs="Arial"/>
                <w:b/>
                <w:sz w:val="14"/>
                <w:szCs w:val="14"/>
                <w:lang w:val="es-MX"/>
              </w:rPr>
            </w:pPr>
            <w:r w:rsidRPr="00E2576C">
              <w:rPr>
                <w:rFonts w:ascii="Montserrat" w:hAnsi="Montserrat" w:cs="Arial"/>
                <w:b/>
                <w:sz w:val="14"/>
                <w:szCs w:val="14"/>
                <w:lang w:val="es-MX"/>
              </w:rPr>
              <w:t>REGISTRO FEDERAL DE CONTRIBUYENTES:</w:t>
            </w:r>
          </w:p>
          <w:p w:rsidR="002812E6" w:rsidRPr="00E2576C" w:rsidRDefault="002812E6" w:rsidP="002812E6">
            <w:pPr>
              <w:snapToGrid w:val="0"/>
              <w:rPr>
                <w:rFonts w:ascii="Montserrat" w:hAnsi="Montserrat" w:cs="Arial"/>
                <w:sz w:val="14"/>
                <w:szCs w:val="14"/>
                <w:lang w:val="es-MX"/>
              </w:rPr>
            </w:pPr>
          </w:p>
          <w:p w:rsidR="002812E6" w:rsidRPr="00E2576C" w:rsidRDefault="00E2576C" w:rsidP="002812E6">
            <w:pPr>
              <w:snapToGrid w:val="0"/>
              <w:rPr>
                <w:rFonts w:ascii="Montserrat" w:hAnsi="Montserrat" w:cs="Arial"/>
                <w:b/>
                <w:sz w:val="14"/>
                <w:szCs w:val="14"/>
                <w:lang w:val="es-MX"/>
              </w:rPr>
            </w:pPr>
            <w:r w:rsidRPr="00E2576C">
              <w:rPr>
                <w:rFonts w:ascii="Montserrat" w:hAnsi="Montserrat" w:cs="Arial"/>
                <w:b/>
                <w:sz w:val="14"/>
                <w:szCs w:val="14"/>
                <w:lang w:val="es-MX"/>
              </w:rPr>
              <w:t>REGISTRO PATRONAL:</w:t>
            </w:r>
          </w:p>
          <w:p w:rsidR="002812E6" w:rsidRPr="00E2576C" w:rsidRDefault="002812E6" w:rsidP="002812E6">
            <w:pPr>
              <w:snapToGrid w:val="0"/>
              <w:rPr>
                <w:rFonts w:ascii="Montserrat" w:hAnsi="Montserrat" w:cs="Arial"/>
                <w:sz w:val="14"/>
                <w:szCs w:val="14"/>
                <w:lang w:val="es-MX"/>
              </w:rPr>
            </w:pPr>
          </w:p>
          <w:p w:rsidR="002812E6" w:rsidRPr="00E2576C" w:rsidRDefault="00E2576C" w:rsidP="002812E6">
            <w:pPr>
              <w:snapToGrid w:val="0"/>
              <w:rPr>
                <w:rFonts w:ascii="Montserrat" w:hAnsi="Montserrat" w:cs="Arial"/>
                <w:b/>
                <w:sz w:val="14"/>
                <w:szCs w:val="14"/>
                <w:lang w:val="es-MX"/>
              </w:rPr>
            </w:pPr>
            <w:r w:rsidRPr="00E2576C">
              <w:rPr>
                <w:rFonts w:ascii="Montserrat" w:hAnsi="Montserrat" w:cs="Arial"/>
                <w:b/>
                <w:sz w:val="14"/>
                <w:szCs w:val="14"/>
                <w:lang w:val="es-MX"/>
              </w:rPr>
              <w:t>DOMICILIO FISCAL:</w:t>
            </w:r>
          </w:p>
          <w:p w:rsidR="002812E6" w:rsidRPr="00E2576C" w:rsidRDefault="00E2576C" w:rsidP="00E2576C">
            <w:pPr>
              <w:pStyle w:val="Prrafodelista"/>
              <w:numPr>
                <w:ilvl w:val="0"/>
                <w:numId w:val="12"/>
              </w:numPr>
              <w:rPr>
                <w:rFonts w:ascii="Montserrat" w:hAnsi="Montserrat" w:cs="Arial"/>
                <w:sz w:val="14"/>
                <w:szCs w:val="14"/>
                <w:lang w:val="es-MX"/>
              </w:rPr>
            </w:pPr>
            <w:r w:rsidRPr="00E2576C">
              <w:rPr>
                <w:rFonts w:ascii="Montserrat" w:hAnsi="Montserrat" w:cs="Arial"/>
                <w:sz w:val="14"/>
                <w:szCs w:val="14"/>
                <w:lang w:val="es-MX"/>
              </w:rPr>
              <w:t xml:space="preserve">CALLE </w:t>
            </w:r>
          </w:p>
          <w:p w:rsidR="00EF0A5B" w:rsidRPr="00E2576C" w:rsidRDefault="00E2576C" w:rsidP="00E2576C">
            <w:pPr>
              <w:pStyle w:val="Prrafodelista"/>
              <w:numPr>
                <w:ilvl w:val="0"/>
                <w:numId w:val="12"/>
              </w:numPr>
              <w:rPr>
                <w:rFonts w:ascii="Montserrat" w:hAnsi="Montserrat" w:cs="Arial"/>
                <w:sz w:val="14"/>
                <w:szCs w:val="14"/>
                <w:lang w:val="es-MX"/>
              </w:rPr>
            </w:pPr>
            <w:r w:rsidRPr="00E2576C">
              <w:rPr>
                <w:rFonts w:ascii="Montserrat" w:hAnsi="Montserrat" w:cs="Arial"/>
                <w:sz w:val="14"/>
                <w:szCs w:val="14"/>
                <w:lang w:val="es-MX"/>
              </w:rPr>
              <w:t>NÚMERO EXTERIOR:</w:t>
            </w:r>
          </w:p>
          <w:p w:rsidR="002812E6" w:rsidRPr="00E2576C" w:rsidRDefault="00E2576C" w:rsidP="00E2576C">
            <w:pPr>
              <w:pStyle w:val="Prrafodelista"/>
              <w:numPr>
                <w:ilvl w:val="0"/>
                <w:numId w:val="12"/>
              </w:numPr>
              <w:rPr>
                <w:rFonts w:ascii="Montserrat" w:hAnsi="Montserrat" w:cs="Arial"/>
                <w:sz w:val="14"/>
                <w:szCs w:val="14"/>
                <w:lang w:val="es-MX"/>
              </w:rPr>
            </w:pPr>
            <w:r w:rsidRPr="00E2576C">
              <w:rPr>
                <w:rFonts w:ascii="Montserrat" w:hAnsi="Montserrat" w:cs="Arial"/>
                <w:sz w:val="14"/>
                <w:szCs w:val="14"/>
                <w:lang w:val="es-MX"/>
              </w:rPr>
              <w:t>NÚMERO INTERIOR:</w:t>
            </w:r>
          </w:p>
          <w:p w:rsidR="002812E6" w:rsidRPr="00E2576C" w:rsidRDefault="00E2576C" w:rsidP="00E2576C">
            <w:pPr>
              <w:pStyle w:val="Encabezado"/>
              <w:numPr>
                <w:ilvl w:val="0"/>
                <w:numId w:val="12"/>
              </w:numPr>
              <w:tabs>
                <w:tab w:val="left" w:pos="4536"/>
              </w:tabs>
              <w:rPr>
                <w:rFonts w:ascii="Montserrat" w:hAnsi="Montserrat"/>
                <w:sz w:val="14"/>
                <w:szCs w:val="14"/>
                <w:lang w:val="es-MX"/>
              </w:rPr>
            </w:pPr>
            <w:r w:rsidRPr="00E2576C">
              <w:rPr>
                <w:rFonts w:ascii="Montserrat" w:hAnsi="Montserrat"/>
                <w:sz w:val="14"/>
                <w:szCs w:val="14"/>
                <w:lang w:val="es-MX"/>
              </w:rPr>
              <w:t xml:space="preserve">COLONIA:                                                    </w:t>
            </w:r>
          </w:p>
          <w:p w:rsidR="00EF0A5B" w:rsidRPr="00E2576C" w:rsidRDefault="00E2576C" w:rsidP="00E2576C">
            <w:pPr>
              <w:pStyle w:val="Encabezado"/>
              <w:numPr>
                <w:ilvl w:val="0"/>
                <w:numId w:val="12"/>
              </w:numPr>
              <w:tabs>
                <w:tab w:val="left" w:pos="4536"/>
              </w:tabs>
              <w:rPr>
                <w:rFonts w:ascii="Montserrat" w:hAnsi="Montserrat"/>
                <w:sz w:val="14"/>
                <w:szCs w:val="14"/>
                <w:lang w:val="es-MX"/>
              </w:rPr>
            </w:pPr>
            <w:r w:rsidRPr="00E2576C">
              <w:rPr>
                <w:rFonts w:ascii="Montserrat" w:hAnsi="Montserrat"/>
                <w:sz w:val="14"/>
                <w:szCs w:val="14"/>
                <w:lang w:val="es-MX"/>
              </w:rPr>
              <w:t>DELEGACIÓN,  MUNICIPIO O ALCALDIA:</w:t>
            </w:r>
          </w:p>
          <w:p w:rsidR="002812E6" w:rsidRPr="00E2576C" w:rsidRDefault="00E2576C" w:rsidP="00E2576C">
            <w:pPr>
              <w:pStyle w:val="Encabezado"/>
              <w:numPr>
                <w:ilvl w:val="0"/>
                <w:numId w:val="12"/>
              </w:numPr>
              <w:tabs>
                <w:tab w:val="left" w:pos="4536"/>
              </w:tabs>
              <w:rPr>
                <w:rFonts w:ascii="Montserrat" w:hAnsi="Montserrat"/>
                <w:sz w:val="14"/>
                <w:szCs w:val="14"/>
                <w:lang w:val="es-MX"/>
              </w:rPr>
            </w:pPr>
            <w:r w:rsidRPr="00E2576C">
              <w:rPr>
                <w:rFonts w:ascii="Montserrat" w:hAnsi="Montserrat"/>
                <w:sz w:val="14"/>
                <w:szCs w:val="14"/>
                <w:lang w:val="es-MX"/>
              </w:rPr>
              <w:t>ENTIDAD FEDERATIVA:</w:t>
            </w:r>
          </w:p>
          <w:p w:rsidR="002812E6" w:rsidRPr="00E2576C" w:rsidRDefault="00E2576C" w:rsidP="00E2576C">
            <w:pPr>
              <w:pStyle w:val="Encabezado"/>
              <w:numPr>
                <w:ilvl w:val="0"/>
                <w:numId w:val="12"/>
              </w:numPr>
              <w:tabs>
                <w:tab w:val="left" w:pos="4536"/>
              </w:tabs>
              <w:rPr>
                <w:rFonts w:ascii="Montserrat" w:hAnsi="Montserrat"/>
                <w:sz w:val="14"/>
                <w:szCs w:val="14"/>
                <w:lang w:val="es-MX"/>
              </w:rPr>
            </w:pPr>
            <w:r w:rsidRPr="00E2576C">
              <w:rPr>
                <w:rFonts w:ascii="Montserrat" w:hAnsi="Montserrat"/>
                <w:sz w:val="14"/>
                <w:szCs w:val="14"/>
                <w:lang w:val="es-MX"/>
              </w:rPr>
              <w:t xml:space="preserve">CÓDIGO POSTAL:  </w:t>
            </w:r>
          </w:p>
          <w:p w:rsidR="00E2576C" w:rsidRPr="00E2576C" w:rsidRDefault="00E2576C" w:rsidP="00E2576C">
            <w:pPr>
              <w:snapToGrid w:val="0"/>
              <w:rPr>
                <w:rFonts w:ascii="Montserrat" w:hAnsi="Montserrat" w:cs="Arial"/>
                <w:sz w:val="14"/>
                <w:szCs w:val="14"/>
                <w:lang w:val="es-MX"/>
              </w:rPr>
            </w:pPr>
            <w:r w:rsidRPr="00E2576C">
              <w:rPr>
                <w:rFonts w:ascii="Montserrat" w:hAnsi="Montserrat" w:cs="Arial"/>
                <w:b/>
                <w:sz w:val="14"/>
                <w:szCs w:val="14"/>
                <w:lang w:val="es-MX"/>
              </w:rPr>
              <w:t xml:space="preserve">NUMERO DE PROVEEDOR IMSS: </w:t>
            </w:r>
            <w:r w:rsidRPr="00E2576C">
              <w:rPr>
                <w:rFonts w:ascii="Montserrat" w:hAnsi="Montserrat" w:cs="Arial"/>
                <w:sz w:val="14"/>
                <w:szCs w:val="14"/>
                <w:lang w:val="es-MX"/>
              </w:rPr>
              <w:t>(EN CASO DE TENER)</w:t>
            </w:r>
          </w:p>
          <w:p w:rsidR="00E2576C" w:rsidRPr="00E2576C" w:rsidRDefault="00E2576C" w:rsidP="00E2576C">
            <w:pPr>
              <w:snapToGrid w:val="0"/>
              <w:rPr>
                <w:rFonts w:ascii="Montserrat" w:hAnsi="Montserrat" w:cs="Arial"/>
                <w:b/>
                <w:sz w:val="14"/>
                <w:szCs w:val="14"/>
                <w:lang w:val="es-MX"/>
              </w:rPr>
            </w:pPr>
          </w:p>
          <w:p w:rsidR="002812E6" w:rsidRPr="00E2576C" w:rsidRDefault="00E2576C" w:rsidP="002812E6">
            <w:pPr>
              <w:pStyle w:val="Encabezado"/>
              <w:tabs>
                <w:tab w:val="left" w:pos="4536"/>
              </w:tabs>
              <w:rPr>
                <w:rFonts w:ascii="Montserrat" w:hAnsi="Montserrat"/>
                <w:b/>
                <w:sz w:val="14"/>
                <w:szCs w:val="14"/>
                <w:lang w:val="es-MX"/>
              </w:rPr>
            </w:pPr>
            <w:r w:rsidRPr="00E2576C">
              <w:rPr>
                <w:rFonts w:ascii="Montserrat" w:hAnsi="Montserrat"/>
                <w:b/>
                <w:sz w:val="14"/>
                <w:szCs w:val="14"/>
                <w:lang w:val="es-MX"/>
              </w:rPr>
              <w:t>DE LA ESCRITURA PÚBLICA (PERSONAS MORALES):</w:t>
            </w:r>
          </w:p>
          <w:p w:rsidR="00D36B03" w:rsidRPr="00E2576C" w:rsidRDefault="00E2576C" w:rsidP="00E2576C">
            <w:pPr>
              <w:pStyle w:val="Encabezado"/>
              <w:numPr>
                <w:ilvl w:val="0"/>
                <w:numId w:val="12"/>
              </w:numPr>
              <w:tabs>
                <w:tab w:val="left" w:pos="4536"/>
              </w:tabs>
              <w:rPr>
                <w:rFonts w:ascii="Montserrat" w:hAnsi="Montserrat"/>
                <w:sz w:val="14"/>
                <w:szCs w:val="14"/>
                <w:lang w:val="es-MX"/>
              </w:rPr>
            </w:pPr>
            <w:r w:rsidRPr="00E2576C">
              <w:rPr>
                <w:rFonts w:ascii="Montserrat" w:hAnsi="Montserrat"/>
                <w:sz w:val="14"/>
                <w:szCs w:val="14"/>
                <w:lang w:val="es-MX"/>
              </w:rPr>
              <w:t>RAZON SOCIAL:</w:t>
            </w:r>
          </w:p>
          <w:p w:rsidR="00D36B03" w:rsidRPr="00E2576C" w:rsidRDefault="00E2576C" w:rsidP="00E2576C">
            <w:pPr>
              <w:pStyle w:val="Encabezado"/>
              <w:numPr>
                <w:ilvl w:val="0"/>
                <w:numId w:val="12"/>
              </w:numPr>
              <w:tabs>
                <w:tab w:val="left" w:pos="4536"/>
              </w:tabs>
              <w:rPr>
                <w:rFonts w:ascii="Montserrat" w:hAnsi="Montserrat"/>
                <w:sz w:val="14"/>
                <w:szCs w:val="14"/>
                <w:lang w:val="es-MX"/>
              </w:rPr>
            </w:pPr>
            <w:r w:rsidRPr="00E2576C">
              <w:rPr>
                <w:rFonts w:ascii="Montserrat" w:hAnsi="Montserrat"/>
                <w:sz w:val="14"/>
                <w:szCs w:val="14"/>
                <w:lang w:val="es-MX"/>
              </w:rPr>
              <w:t>NUMERO DE ESCRITURA PÚBLICA:</w:t>
            </w:r>
          </w:p>
          <w:p w:rsidR="00D36B03" w:rsidRPr="00E2576C" w:rsidRDefault="00E2576C" w:rsidP="00E2576C">
            <w:pPr>
              <w:pStyle w:val="Encabezado"/>
              <w:numPr>
                <w:ilvl w:val="0"/>
                <w:numId w:val="12"/>
              </w:numPr>
              <w:tabs>
                <w:tab w:val="left" w:pos="4536"/>
              </w:tabs>
              <w:rPr>
                <w:rFonts w:ascii="Montserrat" w:hAnsi="Montserrat"/>
                <w:sz w:val="14"/>
                <w:szCs w:val="14"/>
                <w:lang w:val="es-MX"/>
              </w:rPr>
            </w:pPr>
            <w:r w:rsidRPr="00E2576C">
              <w:rPr>
                <w:rFonts w:ascii="Montserrat" w:hAnsi="Montserrat"/>
                <w:sz w:val="14"/>
                <w:szCs w:val="14"/>
                <w:lang w:val="es-MX"/>
              </w:rPr>
              <w:t>NÚMERO DE LIBRO:</w:t>
            </w:r>
          </w:p>
          <w:p w:rsidR="00D36B03" w:rsidRPr="00E2576C" w:rsidRDefault="00E2576C" w:rsidP="00E2576C">
            <w:pPr>
              <w:pStyle w:val="Encabezado"/>
              <w:numPr>
                <w:ilvl w:val="0"/>
                <w:numId w:val="12"/>
              </w:numPr>
              <w:tabs>
                <w:tab w:val="left" w:pos="4536"/>
              </w:tabs>
              <w:rPr>
                <w:rFonts w:ascii="Montserrat" w:hAnsi="Montserrat"/>
                <w:sz w:val="14"/>
                <w:szCs w:val="14"/>
                <w:lang w:val="es-MX"/>
              </w:rPr>
            </w:pPr>
            <w:r w:rsidRPr="00E2576C">
              <w:rPr>
                <w:rFonts w:ascii="Montserrat" w:hAnsi="Montserrat"/>
                <w:sz w:val="14"/>
                <w:szCs w:val="14"/>
                <w:lang w:val="es-MX"/>
              </w:rPr>
              <w:t>FECHA DE PROTOCOLIZACIÓN:</w:t>
            </w:r>
          </w:p>
          <w:p w:rsidR="002812E6" w:rsidRPr="00E2576C" w:rsidRDefault="00E2576C" w:rsidP="00E2576C">
            <w:pPr>
              <w:pStyle w:val="Encabezado"/>
              <w:numPr>
                <w:ilvl w:val="0"/>
                <w:numId w:val="12"/>
              </w:numPr>
              <w:tabs>
                <w:tab w:val="left" w:pos="4536"/>
              </w:tabs>
              <w:rPr>
                <w:rFonts w:ascii="Montserrat" w:hAnsi="Montserrat"/>
                <w:sz w:val="14"/>
                <w:szCs w:val="14"/>
                <w:lang w:val="es-MX"/>
              </w:rPr>
            </w:pPr>
            <w:r w:rsidRPr="00E2576C">
              <w:rPr>
                <w:rFonts w:ascii="Montserrat" w:hAnsi="Montserrat"/>
                <w:sz w:val="14"/>
                <w:szCs w:val="14"/>
                <w:lang w:val="es-MX"/>
              </w:rPr>
              <w:t>LUGAR DE PROTOCOLIZACION: (CIUDAD, ESTADO, MUNICIPIO, ALCALDIA)</w:t>
            </w:r>
          </w:p>
          <w:p w:rsidR="00D36B03" w:rsidRPr="00E2576C" w:rsidRDefault="00E2576C" w:rsidP="00E2576C">
            <w:pPr>
              <w:pStyle w:val="Encabezado"/>
              <w:numPr>
                <w:ilvl w:val="0"/>
                <w:numId w:val="12"/>
              </w:numPr>
              <w:tabs>
                <w:tab w:val="left" w:pos="4536"/>
              </w:tabs>
              <w:rPr>
                <w:rFonts w:ascii="Montserrat" w:hAnsi="Montserrat"/>
                <w:sz w:val="14"/>
                <w:szCs w:val="14"/>
                <w:lang w:val="es-MX"/>
              </w:rPr>
            </w:pPr>
            <w:r w:rsidRPr="00E2576C">
              <w:rPr>
                <w:rFonts w:ascii="Montserrat" w:hAnsi="Montserrat"/>
                <w:sz w:val="14"/>
                <w:szCs w:val="14"/>
                <w:lang w:val="es-MX"/>
              </w:rPr>
              <w:t>NUMERO DE NOTARIA PÚBLICA:</w:t>
            </w:r>
          </w:p>
          <w:p w:rsidR="00D36B03" w:rsidRPr="00E2576C" w:rsidRDefault="00E2576C" w:rsidP="00E2576C">
            <w:pPr>
              <w:pStyle w:val="Encabezado"/>
              <w:numPr>
                <w:ilvl w:val="0"/>
                <w:numId w:val="12"/>
              </w:numPr>
              <w:tabs>
                <w:tab w:val="left" w:pos="4536"/>
              </w:tabs>
              <w:rPr>
                <w:rFonts w:ascii="Montserrat" w:hAnsi="Montserrat"/>
                <w:sz w:val="14"/>
                <w:szCs w:val="14"/>
                <w:lang w:val="es-MX"/>
              </w:rPr>
            </w:pPr>
            <w:r w:rsidRPr="00E2576C">
              <w:rPr>
                <w:rFonts w:ascii="Montserrat" w:hAnsi="Montserrat"/>
                <w:sz w:val="14"/>
                <w:szCs w:val="14"/>
                <w:lang w:val="es-MX"/>
              </w:rPr>
              <w:t>NOMBRE DEL NOTARIO PÚBLICO ANTE EL CUAL SE PROTOCOLIZÓ LA MISMA:</w:t>
            </w:r>
          </w:p>
          <w:p w:rsidR="00E2576C" w:rsidRPr="00E2576C" w:rsidRDefault="00E2576C" w:rsidP="00E2576C">
            <w:pPr>
              <w:pStyle w:val="Encabezado"/>
              <w:numPr>
                <w:ilvl w:val="0"/>
                <w:numId w:val="12"/>
              </w:numPr>
              <w:tabs>
                <w:tab w:val="left" w:pos="4536"/>
              </w:tabs>
              <w:rPr>
                <w:rFonts w:ascii="Montserrat" w:hAnsi="Montserrat"/>
                <w:sz w:val="14"/>
                <w:szCs w:val="14"/>
                <w:lang w:val="es-MX"/>
              </w:rPr>
            </w:pPr>
            <w:r w:rsidRPr="00E2576C">
              <w:rPr>
                <w:rFonts w:ascii="Montserrat" w:hAnsi="Montserrat"/>
                <w:sz w:val="14"/>
                <w:szCs w:val="14"/>
                <w:lang w:val="es-MX"/>
              </w:rPr>
              <w:t>DENOMINACIÓN DE LA SOCIEDAD</w:t>
            </w:r>
          </w:p>
          <w:p w:rsidR="00D36B03" w:rsidRPr="00E2576C" w:rsidRDefault="00E2576C" w:rsidP="00E2576C">
            <w:pPr>
              <w:pStyle w:val="Encabezado"/>
              <w:numPr>
                <w:ilvl w:val="0"/>
                <w:numId w:val="12"/>
              </w:numPr>
              <w:tabs>
                <w:tab w:val="left" w:pos="4536"/>
              </w:tabs>
              <w:rPr>
                <w:rFonts w:ascii="Montserrat" w:hAnsi="Montserrat"/>
                <w:sz w:val="14"/>
                <w:szCs w:val="14"/>
                <w:lang w:val="es-MX"/>
              </w:rPr>
            </w:pPr>
            <w:r w:rsidRPr="00E2576C">
              <w:rPr>
                <w:rFonts w:ascii="Montserrat" w:hAnsi="Montserrat"/>
                <w:sz w:val="14"/>
                <w:szCs w:val="14"/>
                <w:lang w:val="es-MX"/>
              </w:rPr>
              <w:t xml:space="preserve"> DURACIÓN:</w:t>
            </w:r>
          </w:p>
          <w:p w:rsidR="00D36B03" w:rsidRPr="00E2576C" w:rsidRDefault="00E2576C" w:rsidP="00E2576C">
            <w:pPr>
              <w:pStyle w:val="Encabezado"/>
              <w:numPr>
                <w:ilvl w:val="0"/>
                <w:numId w:val="12"/>
              </w:numPr>
              <w:tabs>
                <w:tab w:val="left" w:pos="4536"/>
              </w:tabs>
              <w:rPr>
                <w:rFonts w:ascii="Montserrat" w:hAnsi="Montserrat"/>
                <w:sz w:val="14"/>
                <w:szCs w:val="14"/>
                <w:lang w:val="es-MX"/>
              </w:rPr>
            </w:pPr>
            <w:r w:rsidRPr="00E2576C">
              <w:rPr>
                <w:rFonts w:ascii="Montserrat" w:hAnsi="Montserrat"/>
                <w:sz w:val="14"/>
                <w:szCs w:val="14"/>
                <w:lang w:val="es-MX"/>
              </w:rPr>
              <w:t>OBJETO SOCIAL DE LA RAZON SOCIAL:</w:t>
            </w:r>
          </w:p>
          <w:p w:rsidR="00D36B03" w:rsidRPr="00E2576C" w:rsidRDefault="00E2576C" w:rsidP="00E2576C">
            <w:pPr>
              <w:pStyle w:val="Encabezado"/>
              <w:numPr>
                <w:ilvl w:val="0"/>
                <w:numId w:val="12"/>
              </w:numPr>
              <w:tabs>
                <w:tab w:val="left" w:pos="4536"/>
              </w:tabs>
              <w:rPr>
                <w:rFonts w:ascii="Montserrat" w:hAnsi="Montserrat"/>
                <w:sz w:val="14"/>
                <w:szCs w:val="14"/>
                <w:lang w:val="es-MX"/>
              </w:rPr>
            </w:pPr>
            <w:r w:rsidRPr="00E2576C">
              <w:rPr>
                <w:rFonts w:ascii="Montserrat" w:hAnsi="Montserrat"/>
                <w:sz w:val="14"/>
                <w:szCs w:val="14"/>
                <w:lang w:val="es-MX"/>
              </w:rPr>
              <w:t>FOLIO DEL REGISTRO PÚBLICO DE LA PROPIEDAD Y EL COMERCIO:</w:t>
            </w:r>
          </w:p>
          <w:p w:rsidR="00E2576C" w:rsidRPr="00E2576C" w:rsidRDefault="00E2576C" w:rsidP="00E2576C">
            <w:pPr>
              <w:pStyle w:val="Encabezado"/>
              <w:numPr>
                <w:ilvl w:val="0"/>
                <w:numId w:val="12"/>
              </w:numPr>
              <w:tabs>
                <w:tab w:val="left" w:pos="4536"/>
              </w:tabs>
              <w:rPr>
                <w:rFonts w:ascii="Montserrat" w:hAnsi="Montserrat"/>
                <w:sz w:val="14"/>
                <w:szCs w:val="14"/>
                <w:lang w:val="es-MX"/>
              </w:rPr>
            </w:pPr>
            <w:r w:rsidRPr="00E2576C">
              <w:rPr>
                <w:rFonts w:ascii="Montserrat" w:hAnsi="Montserrat"/>
                <w:sz w:val="14"/>
                <w:szCs w:val="14"/>
                <w:lang w:val="es-MX"/>
              </w:rPr>
              <w:t xml:space="preserve">RELACIÓN DE TODOS LOS  SOCIOS O ASOCIADOS: APELLIDO PATERNO, APELLIDO MATERNO, NOMBRE(S)                  </w:t>
            </w:r>
          </w:p>
          <w:p w:rsidR="00E2576C" w:rsidRPr="00E2576C" w:rsidRDefault="00E2576C" w:rsidP="00E2576C">
            <w:pPr>
              <w:pStyle w:val="Encabezado"/>
              <w:tabs>
                <w:tab w:val="left" w:pos="4536"/>
              </w:tabs>
              <w:ind w:left="720"/>
              <w:rPr>
                <w:rFonts w:ascii="Montserrat" w:hAnsi="Montserrat"/>
                <w:sz w:val="14"/>
                <w:szCs w:val="14"/>
                <w:lang w:val="es-MX"/>
              </w:rPr>
            </w:pPr>
          </w:p>
          <w:p w:rsidR="00E2576C" w:rsidRPr="00E2576C" w:rsidRDefault="00E2576C" w:rsidP="00E2576C">
            <w:pPr>
              <w:pStyle w:val="Encabezado"/>
              <w:tabs>
                <w:tab w:val="left" w:pos="4536"/>
              </w:tabs>
              <w:rPr>
                <w:rFonts w:ascii="Montserrat" w:hAnsi="Montserrat"/>
                <w:b/>
                <w:sz w:val="14"/>
                <w:szCs w:val="14"/>
                <w:lang w:val="es-MX"/>
              </w:rPr>
            </w:pPr>
            <w:r w:rsidRPr="00E2576C">
              <w:rPr>
                <w:rFonts w:ascii="Montserrat" w:hAnsi="Montserrat"/>
                <w:b/>
                <w:sz w:val="14"/>
                <w:szCs w:val="14"/>
                <w:lang w:val="es-MX"/>
              </w:rPr>
              <w:t>DEL REPRESENTANTE LEGAL(PERSONAS MORALES):</w:t>
            </w:r>
          </w:p>
          <w:p w:rsidR="00E2576C" w:rsidRPr="00E2576C" w:rsidRDefault="00E2576C" w:rsidP="00E2576C">
            <w:pPr>
              <w:pStyle w:val="Encabezado"/>
              <w:numPr>
                <w:ilvl w:val="0"/>
                <w:numId w:val="13"/>
              </w:numPr>
              <w:tabs>
                <w:tab w:val="left" w:pos="4536"/>
              </w:tabs>
              <w:rPr>
                <w:rFonts w:ascii="Montserrat" w:hAnsi="Montserrat"/>
                <w:sz w:val="14"/>
                <w:szCs w:val="14"/>
                <w:lang w:val="es-MX"/>
              </w:rPr>
            </w:pPr>
            <w:r w:rsidRPr="00E2576C">
              <w:rPr>
                <w:rFonts w:ascii="Montserrat" w:hAnsi="Montserrat"/>
                <w:sz w:val="14"/>
                <w:szCs w:val="14"/>
                <w:lang w:val="es-MX"/>
              </w:rPr>
              <w:t>NOMBRE: APELLIDO PATERNO, APELLIDO MATERNO, NOMBRE(S)</w:t>
            </w:r>
          </w:p>
          <w:p w:rsidR="00E2576C" w:rsidRPr="00E2576C" w:rsidRDefault="00E2576C" w:rsidP="00E2576C">
            <w:pPr>
              <w:pStyle w:val="Encabezado"/>
              <w:numPr>
                <w:ilvl w:val="0"/>
                <w:numId w:val="13"/>
              </w:numPr>
              <w:tabs>
                <w:tab w:val="left" w:pos="4536"/>
              </w:tabs>
              <w:rPr>
                <w:rFonts w:ascii="Montserrat" w:hAnsi="Montserrat"/>
                <w:sz w:val="14"/>
                <w:szCs w:val="14"/>
                <w:lang w:val="es-MX"/>
              </w:rPr>
            </w:pPr>
            <w:r w:rsidRPr="00E2576C">
              <w:rPr>
                <w:rFonts w:ascii="Montserrat" w:hAnsi="Montserrat"/>
                <w:sz w:val="14"/>
                <w:szCs w:val="14"/>
                <w:lang w:val="es-MX"/>
              </w:rPr>
              <w:t>DATOS DEL DOCUMENTO MEDIANTE EL CUAL ACREDITA SU PERSONALIDAD Y FACULTADES:</w:t>
            </w:r>
          </w:p>
          <w:p w:rsidR="00E2576C" w:rsidRPr="00E2576C" w:rsidRDefault="00E2576C" w:rsidP="00E2576C">
            <w:pPr>
              <w:pStyle w:val="Encabezado"/>
              <w:numPr>
                <w:ilvl w:val="0"/>
                <w:numId w:val="13"/>
              </w:numPr>
              <w:tabs>
                <w:tab w:val="left" w:pos="4536"/>
              </w:tabs>
              <w:rPr>
                <w:rFonts w:ascii="Montserrat" w:hAnsi="Montserrat"/>
                <w:sz w:val="14"/>
                <w:szCs w:val="14"/>
                <w:lang w:val="es-MX"/>
              </w:rPr>
            </w:pPr>
            <w:r w:rsidRPr="00E2576C">
              <w:rPr>
                <w:rFonts w:ascii="Montserrat" w:hAnsi="Montserrat"/>
                <w:sz w:val="14"/>
                <w:szCs w:val="14"/>
                <w:lang w:val="es-MX"/>
              </w:rPr>
              <w:t>NUMERO DE ESCRITURA PÚBLICA O PODER NOTARIAL:</w:t>
            </w:r>
          </w:p>
          <w:p w:rsidR="00E2576C" w:rsidRPr="00E2576C" w:rsidRDefault="00E2576C" w:rsidP="00E2576C">
            <w:pPr>
              <w:pStyle w:val="Encabezado"/>
              <w:numPr>
                <w:ilvl w:val="0"/>
                <w:numId w:val="13"/>
              </w:numPr>
              <w:tabs>
                <w:tab w:val="left" w:pos="4536"/>
              </w:tabs>
              <w:rPr>
                <w:rFonts w:ascii="Montserrat" w:hAnsi="Montserrat"/>
                <w:sz w:val="14"/>
                <w:szCs w:val="14"/>
                <w:lang w:val="es-MX"/>
              </w:rPr>
            </w:pPr>
            <w:r w:rsidRPr="00E2576C">
              <w:rPr>
                <w:rFonts w:ascii="Montserrat" w:hAnsi="Montserrat"/>
                <w:sz w:val="14"/>
                <w:szCs w:val="14"/>
                <w:lang w:val="es-MX"/>
              </w:rPr>
              <w:t>NÚMERO DE LIBRO:</w:t>
            </w:r>
          </w:p>
          <w:p w:rsidR="00E2576C" w:rsidRPr="00E2576C" w:rsidRDefault="00E2576C" w:rsidP="00E2576C">
            <w:pPr>
              <w:pStyle w:val="Encabezado"/>
              <w:numPr>
                <w:ilvl w:val="0"/>
                <w:numId w:val="13"/>
              </w:numPr>
              <w:tabs>
                <w:tab w:val="left" w:pos="4536"/>
              </w:tabs>
              <w:rPr>
                <w:rFonts w:ascii="Montserrat" w:hAnsi="Montserrat"/>
                <w:sz w:val="14"/>
                <w:szCs w:val="14"/>
                <w:lang w:val="es-MX"/>
              </w:rPr>
            </w:pPr>
            <w:r w:rsidRPr="00E2576C">
              <w:rPr>
                <w:rFonts w:ascii="Montserrat" w:hAnsi="Montserrat"/>
                <w:sz w:val="14"/>
                <w:szCs w:val="14"/>
                <w:lang w:val="es-MX"/>
              </w:rPr>
              <w:t>FECHA DE PROTOCOLIZACIÓN:</w:t>
            </w:r>
          </w:p>
          <w:p w:rsidR="00E2576C" w:rsidRPr="00E2576C" w:rsidRDefault="00E2576C" w:rsidP="00E2576C">
            <w:pPr>
              <w:pStyle w:val="Encabezado"/>
              <w:numPr>
                <w:ilvl w:val="0"/>
                <w:numId w:val="13"/>
              </w:numPr>
              <w:tabs>
                <w:tab w:val="left" w:pos="4536"/>
              </w:tabs>
              <w:rPr>
                <w:rFonts w:ascii="Montserrat" w:hAnsi="Montserrat"/>
                <w:sz w:val="14"/>
                <w:szCs w:val="14"/>
                <w:lang w:val="es-MX"/>
              </w:rPr>
            </w:pPr>
            <w:r w:rsidRPr="00E2576C">
              <w:rPr>
                <w:rFonts w:ascii="Montserrat" w:hAnsi="Montserrat"/>
                <w:sz w:val="14"/>
                <w:szCs w:val="14"/>
                <w:lang w:val="es-MX"/>
              </w:rPr>
              <w:t>LUGAR DE PROTOCOLIZACION: (CIUDAD, ESTADO, MUNICIPIO, ALCALDIA)</w:t>
            </w:r>
          </w:p>
          <w:p w:rsidR="00E2576C" w:rsidRPr="00E2576C" w:rsidRDefault="00E2576C" w:rsidP="00E2576C">
            <w:pPr>
              <w:pStyle w:val="Encabezado"/>
              <w:numPr>
                <w:ilvl w:val="0"/>
                <w:numId w:val="13"/>
              </w:numPr>
              <w:tabs>
                <w:tab w:val="left" w:pos="4536"/>
              </w:tabs>
              <w:rPr>
                <w:rFonts w:ascii="Montserrat" w:hAnsi="Montserrat"/>
                <w:sz w:val="14"/>
                <w:szCs w:val="14"/>
                <w:lang w:val="es-MX"/>
              </w:rPr>
            </w:pPr>
            <w:r w:rsidRPr="00E2576C">
              <w:rPr>
                <w:rFonts w:ascii="Montserrat" w:hAnsi="Montserrat"/>
                <w:sz w:val="14"/>
                <w:szCs w:val="14"/>
                <w:lang w:val="es-MX"/>
              </w:rPr>
              <w:t>NUMERO DE NOTARIA PÚBLICA:</w:t>
            </w:r>
          </w:p>
          <w:p w:rsidR="00E2576C" w:rsidRPr="00E2576C" w:rsidRDefault="00E2576C" w:rsidP="00E2576C">
            <w:pPr>
              <w:pStyle w:val="Encabezado"/>
              <w:numPr>
                <w:ilvl w:val="0"/>
                <w:numId w:val="13"/>
              </w:numPr>
              <w:tabs>
                <w:tab w:val="left" w:pos="4536"/>
              </w:tabs>
              <w:rPr>
                <w:rFonts w:ascii="Montserrat" w:hAnsi="Montserrat"/>
                <w:sz w:val="14"/>
                <w:szCs w:val="14"/>
                <w:lang w:val="es-MX"/>
              </w:rPr>
            </w:pPr>
            <w:r w:rsidRPr="00E2576C">
              <w:rPr>
                <w:rFonts w:ascii="Montserrat" w:hAnsi="Montserrat"/>
                <w:sz w:val="14"/>
                <w:szCs w:val="14"/>
                <w:lang w:val="es-MX"/>
              </w:rPr>
              <w:t>NOMBRE DEL NOTARIO PÚBLICO ANTE EL CUAL SE PROTOCOLIZÓ LA MISMA:</w:t>
            </w:r>
          </w:p>
          <w:p w:rsidR="00E2576C" w:rsidRPr="00E2576C" w:rsidRDefault="00E2576C" w:rsidP="002812E6">
            <w:pPr>
              <w:pStyle w:val="Encabezado"/>
              <w:tabs>
                <w:tab w:val="left" w:pos="4536"/>
              </w:tabs>
              <w:rPr>
                <w:rFonts w:ascii="Montserrat" w:hAnsi="Montserrat"/>
                <w:sz w:val="14"/>
                <w:szCs w:val="14"/>
                <w:lang w:val="es-MX"/>
              </w:rPr>
            </w:pPr>
          </w:p>
          <w:p w:rsidR="00EF0A5B" w:rsidRPr="00E2576C" w:rsidRDefault="00EF0A5B" w:rsidP="002812E6">
            <w:pPr>
              <w:pStyle w:val="Encabezado"/>
              <w:tabs>
                <w:tab w:val="left" w:pos="4536"/>
              </w:tabs>
              <w:rPr>
                <w:rFonts w:ascii="Montserrat" w:hAnsi="Montserrat"/>
                <w:sz w:val="14"/>
                <w:szCs w:val="14"/>
                <w:lang w:val="es-MX"/>
              </w:rPr>
            </w:pPr>
          </w:p>
          <w:p w:rsidR="00E2576C" w:rsidRPr="00E2576C" w:rsidRDefault="00E2576C" w:rsidP="00E2576C">
            <w:pPr>
              <w:pStyle w:val="Encabezado"/>
              <w:tabs>
                <w:tab w:val="left" w:pos="4536"/>
              </w:tabs>
              <w:rPr>
                <w:rFonts w:ascii="Montserrat" w:hAnsi="Montserrat"/>
                <w:b/>
                <w:sz w:val="14"/>
                <w:szCs w:val="14"/>
                <w:lang w:val="es-MX"/>
              </w:rPr>
            </w:pPr>
            <w:r w:rsidRPr="00E2576C">
              <w:rPr>
                <w:rFonts w:ascii="Montserrat" w:hAnsi="Montserrat"/>
                <w:b/>
                <w:sz w:val="14"/>
                <w:szCs w:val="14"/>
                <w:lang w:val="es-MX"/>
              </w:rPr>
              <w:t>REFORMAS AL ACTA CONSTITUTIVA (PERSONAS MORALES):</w:t>
            </w:r>
          </w:p>
          <w:p w:rsidR="00E2576C" w:rsidRPr="00E2576C" w:rsidRDefault="00E2576C" w:rsidP="00E2576C">
            <w:pPr>
              <w:pStyle w:val="Encabezado"/>
              <w:numPr>
                <w:ilvl w:val="0"/>
                <w:numId w:val="14"/>
              </w:numPr>
              <w:tabs>
                <w:tab w:val="left" w:pos="4536"/>
              </w:tabs>
              <w:rPr>
                <w:rFonts w:ascii="Montserrat" w:hAnsi="Montserrat"/>
                <w:sz w:val="14"/>
                <w:szCs w:val="14"/>
                <w:lang w:val="es-MX"/>
              </w:rPr>
            </w:pPr>
            <w:r w:rsidRPr="00E2576C">
              <w:rPr>
                <w:rFonts w:ascii="Montserrat" w:hAnsi="Montserrat"/>
                <w:sz w:val="14"/>
                <w:szCs w:val="14"/>
                <w:lang w:val="es-MX"/>
              </w:rPr>
              <w:t>RELACION DE REFORMAS REALIZADAS A EL ACTA CONSTUTIVA</w:t>
            </w:r>
          </w:p>
          <w:p w:rsidR="00E2576C" w:rsidRPr="00E2576C" w:rsidRDefault="00E2576C" w:rsidP="00E2576C">
            <w:pPr>
              <w:pStyle w:val="Encabezado"/>
              <w:numPr>
                <w:ilvl w:val="0"/>
                <w:numId w:val="14"/>
              </w:numPr>
              <w:tabs>
                <w:tab w:val="left" w:pos="4536"/>
              </w:tabs>
              <w:rPr>
                <w:rFonts w:ascii="Montserrat" w:hAnsi="Montserrat"/>
                <w:sz w:val="14"/>
                <w:szCs w:val="14"/>
                <w:lang w:val="es-MX"/>
              </w:rPr>
            </w:pPr>
            <w:r w:rsidRPr="00E2576C">
              <w:rPr>
                <w:rFonts w:ascii="Montserrat" w:hAnsi="Montserrat"/>
                <w:sz w:val="14"/>
                <w:szCs w:val="14"/>
                <w:lang w:val="es-MX"/>
              </w:rPr>
              <w:t>FECHA DE REFORMA AL ACTA CONSTITUTIVA</w:t>
            </w:r>
          </w:p>
          <w:p w:rsidR="00E2576C" w:rsidRPr="00E2576C" w:rsidRDefault="00E2576C" w:rsidP="00E2576C">
            <w:pPr>
              <w:pStyle w:val="Encabezado"/>
              <w:numPr>
                <w:ilvl w:val="0"/>
                <w:numId w:val="14"/>
              </w:numPr>
              <w:tabs>
                <w:tab w:val="left" w:pos="4536"/>
              </w:tabs>
              <w:rPr>
                <w:rFonts w:ascii="Montserrat" w:hAnsi="Montserrat"/>
                <w:sz w:val="14"/>
                <w:szCs w:val="14"/>
                <w:lang w:val="es-MX"/>
              </w:rPr>
            </w:pPr>
            <w:r w:rsidRPr="00E2576C">
              <w:rPr>
                <w:rFonts w:ascii="Montserrat" w:hAnsi="Montserrat"/>
                <w:sz w:val="14"/>
                <w:szCs w:val="14"/>
                <w:lang w:val="es-MX"/>
              </w:rPr>
              <w:t>REFORMAS REALIZADAS A EL ACTA CONSTITUTIVA:</w:t>
            </w:r>
          </w:p>
          <w:p w:rsidR="00E2576C" w:rsidRPr="00E2576C" w:rsidRDefault="00E2576C" w:rsidP="00E2576C">
            <w:pPr>
              <w:pStyle w:val="Encabezado"/>
              <w:tabs>
                <w:tab w:val="left" w:pos="4536"/>
              </w:tabs>
              <w:rPr>
                <w:rFonts w:ascii="Montserrat" w:hAnsi="Montserrat"/>
                <w:b/>
                <w:sz w:val="14"/>
                <w:szCs w:val="14"/>
                <w:lang w:val="es-MX"/>
              </w:rPr>
            </w:pPr>
          </w:p>
          <w:p w:rsidR="00E2576C" w:rsidRPr="00E2576C" w:rsidRDefault="00E2576C" w:rsidP="00E2576C">
            <w:pPr>
              <w:pStyle w:val="Encabezado"/>
              <w:tabs>
                <w:tab w:val="left" w:pos="4536"/>
              </w:tabs>
              <w:rPr>
                <w:rFonts w:ascii="Montserrat" w:hAnsi="Montserrat"/>
                <w:b/>
                <w:sz w:val="14"/>
                <w:szCs w:val="14"/>
                <w:lang w:val="es-MX"/>
              </w:rPr>
            </w:pPr>
            <w:r w:rsidRPr="00E2576C">
              <w:rPr>
                <w:rFonts w:ascii="Montserrat" w:hAnsi="Montserrat"/>
                <w:b/>
                <w:sz w:val="14"/>
                <w:szCs w:val="14"/>
                <w:lang w:val="es-MX"/>
              </w:rPr>
              <w:t>DATOS GENERALES:</w:t>
            </w:r>
          </w:p>
          <w:p w:rsidR="00E2576C" w:rsidRPr="00E2576C" w:rsidRDefault="00E2576C" w:rsidP="00E2576C">
            <w:pPr>
              <w:pStyle w:val="Encabezado"/>
              <w:numPr>
                <w:ilvl w:val="0"/>
                <w:numId w:val="15"/>
              </w:numPr>
              <w:tabs>
                <w:tab w:val="left" w:pos="4536"/>
              </w:tabs>
              <w:rPr>
                <w:rFonts w:ascii="Montserrat" w:hAnsi="Montserrat"/>
                <w:sz w:val="14"/>
                <w:szCs w:val="14"/>
                <w:lang w:val="es-MX"/>
              </w:rPr>
            </w:pPr>
            <w:r w:rsidRPr="00E2576C">
              <w:rPr>
                <w:rFonts w:ascii="Montserrat" w:hAnsi="Montserrat"/>
                <w:sz w:val="14"/>
                <w:szCs w:val="14"/>
                <w:lang w:val="es-MX"/>
              </w:rPr>
              <w:t>TELEFONO DE CONTACTO:</w:t>
            </w:r>
          </w:p>
          <w:p w:rsidR="00046A4D" w:rsidRPr="00E2576C" w:rsidRDefault="00E2576C" w:rsidP="002812E6">
            <w:pPr>
              <w:pStyle w:val="Encabezado"/>
              <w:numPr>
                <w:ilvl w:val="0"/>
                <w:numId w:val="15"/>
              </w:numPr>
              <w:tabs>
                <w:tab w:val="left" w:pos="4536"/>
              </w:tabs>
              <w:rPr>
                <w:rFonts w:ascii="Montserrat" w:hAnsi="Montserrat"/>
                <w:sz w:val="14"/>
                <w:szCs w:val="14"/>
                <w:lang w:val="es-MX"/>
              </w:rPr>
            </w:pPr>
            <w:r w:rsidRPr="00E2576C">
              <w:rPr>
                <w:rFonts w:ascii="Montserrat" w:hAnsi="Montserrat"/>
                <w:sz w:val="14"/>
                <w:szCs w:val="14"/>
                <w:lang w:val="es-MX"/>
              </w:rPr>
              <w:t xml:space="preserve">CORREO ELECTRONICO: </w:t>
            </w:r>
            <w:r w:rsidR="00046A4D" w:rsidRPr="00E2576C">
              <w:rPr>
                <w:rFonts w:ascii="Montserrat" w:hAnsi="Montserrat"/>
                <w:sz w:val="14"/>
                <w:szCs w:val="14"/>
                <w:lang w:val="es-MX"/>
              </w:rPr>
              <w:t xml:space="preserve">         </w:t>
            </w:r>
          </w:p>
        </w:tc>
      </w:tr>
    </w:tbl>
    <w:p w:rsidR="00EF0A5B" w:rsidRPr="00E2576C" w:rsidRDefault="00E2576C" w:rsidP="00EF0A5B">
      <w:pPr>
        <w:jc w:val="both"/>
        <w:rPr>
          <w:rFonts w:ascii="Montserrat" w:hAnsi="Montserrat" w:cs="Arial"/>
          <w:sz w:val="14"/>
          <w:szCs w:val="14"/>
          <w:lang w:val="es-MX"/>
        </w:rPr>
      </w:pPr>
      <w:r w:rsidRPr="00E2576C">
        <w:rPr>
          <w:rFonts w:ascii="Montserrat" w:hAnsi="Montserrat" w:cs="Arial"/>
          <w:sz w:val="14"/>
          <w:szCs w:val="14"/>
          <w:lang w:val="es-MX"/>
        </w:rPr>
        <w:t>ASIMISMO, MANIFIESTO QUE LOS CAMBIOS O MODIFICACIONES QUE SE REALICEN EN CUALQUIER MOMENTO A LOS DATOS O DOCUMENTOS CONTENIDOS EN EL PRESENTE DOCUMENTO Y DURANTE LA VIGENCIA DEL CONTRATO QUE, EN SU CASO, SEA SUSCRITO CON EL INSTITUTO, DEBERÁN SER COMUNICADOS A ÉSTE, DENTRO DE LOS CINCO DÍAS HÁBILES SIGUIENTES A LA FECHA EN QUE SE GENEREN</w:t>
      </w:r>
      <w:r w:rsidR="00EF0A5B" w:rsidRPr="00E2576C">
        <w:rPr>
          <w:rFonts w:ascii="Montserrat" w:hAnsi="Montserrat" w:cs="Arial"/>
          <w:sz w:val="14"/>
          <w:szCs w:val="14"/>
          <w:lang w:val="es-MX"/>
        </w:rPr>
        <w:t>.</w:t>
      </w:r>
    </w:p>
    <w:p w:rsidR="00696067" w:rsidRPr="00E2576C" w:rsidRDefault="00696067" w:rsidP="00EF0A5B">
      <w:pPr>
        <w:jc w:val="both"/>
        <w:rPr>
          <w:rFonts w:ascii="Montserrat" w:hAnsi="Montserrat" w:cs="Arial"/>
          <w:sz w:val="14"/>
          <w:szCs w:val="14"/>
          <w:lang w:val="es-MX"/>
        </w:rPr>
      </w:pPr>
    </w:p>
    <w:p w:rsidR="00EF0A5B" w:rsidRPr="00E2576C" w:rsidRDefault="00E2576C" w:rsidP="00EF0A5B">
      <w:pPr>
        <w:jc w:val="center"/>
        <w:rPr>
          <w:rFonts w:ascii="Montserrat" w:hAnsi="Montserrat" w:cs="Arial"/>
          <w:sz w:val="14"/>
          <w:szCs w:val="14"/>
          <w:lang w:val="es-MX"/>
        </w:rPr>
      </w:pPr>
      <w:r w:rsidRPr="00E2576C">
        <w:rPr>
          <w:rFonts w:ascii="Montserrat" w:hAnsi="Montserrat" w:cs="Arial"/>
          <w:sz w:val="14"/>
          <w:szCs w:val="14"/>
          <w:lang w:val="es-MX"/>
        </w:rPr>
        <w:t>(LUGAR Y FECHA)</w:t>
      </w:r>
    </w:p>
    <w:p w:rsidR="00EF0A5B" w:rsidRPr="00E2576C" w:rsidRDefault="00E2576C" w:rsidP="00EF0A5B">
      <w:pPr>
        <w:jc w:val="center"/>
        <w:rPr>
          <w:rFonts w:ascii="Montserrat" w:hAnsi="Montserrat" w:cs="Arial"/>
          <w:sz w:val="14"/>
          <w:szCs w:val="14"/>
          <w:lang w:val="es-MX"/>
        </w:rPr>
      </w:pPr>
      <w:r w:rsidRPr="00E2576C">
        <w:rPr>
          <w:rFonts w:ascii="Montserrat" w:hAnsi="Montserrat" w:cs="Arial"/>
          <w:sz w:val="14"/>
          <w:szCs w:val="14"/>
          <w:lang w:val="es-MX"/>
        </w:rPr>
        <w:t>PROTESTO LO N</w:t>
      </w:r>
      <w:bookmarkStart w:id="0" w:name="_GoBack"/>
      <w:bookmarkEnd w:id="0"/>
      <w:r w:rsidRPr="00E2576C">
        <w:rPr>
          <w:rFonts w:ascii="Montserrat" w:hAnsi="Montserrat" w:cs="Arial"/>
          <w:sz w:val="14"/>
          <w:szCs w:val="14"/>
          <w:lang w:val="es-MX"/>
        </w:rPr>
        <w:t>ECESARIO</w:t>
      </w:r>
    </w:p>
    <w:p w:rsidR="00EF0A5B" w:rsidRPr="00E2576C" w:rsidRDefault="00E2576C" w:rsidP="00EF0A5B">
      <w:pPr>
        <w:jc w:val="center"/>
        <w:rPr>
          <w:rFonts w:ascii="Montserrat" w:hAnsi="Montserrat" w:cs="Arial"/>
          <w:sz w:val="14"/>
          <w:szCs w:val="14"/>
          <w:lang w:val="es-MX"/>
        </w:rPr>
      </w:pPr>
      <w:r w:rsidRPr="00E2576C">
        <w:rPr>
          <w:rFonts w:ascii="Montserrat" w:hAnsi="Montserrat" w:cs="Arial"/>
          <w:sz w:val="14"/>
          <w:szCs w:val="14"/>
          <w:lang w:val="es-MX"/>
        </w:rPr>
        <w:t>(NOMBRE Y FIRMA)</w:t>
      </w:r>
    </w:p>
    <w:p w:rsidR="00EF0A5B" w:rsidRPr="00E2576C" w:rsidRDefault="00EF0A5B" w:rsidP="00EF0A5B">
      <w:pPr>
        <w:pStyle w:val="Textonormal"/>
        <w:rPr>
          <w:rFonts w:ascii="Montserrat" w:hAnsi="Montserrat"/>
          <w:sz w:val="14"/>
          <w:szCs w:val="14"/>
          <w:lang w:val="es-MX"/>
        </w:rPr>
      </w:pPr>
    </w:p>
    <w:sectPr w:rsidR="00EF0A5B" w:rsidRPr="00E2576C" w:rsidSect="00E2576C">
      <w:headerReference w:type="default" r:id="rId9"/>
      <w:pgSz w:w="12240" w:h="15840"/>
      <w:pgMar w:top="1381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7EA8" w:rsidRDefault="00FB7EA8" w:rsidP="00A723C8">
      <w:r>
        <w:separator/>
      </w:r>
    </w:p>
  </w:endnote>
  <w:endnote w:type="continuationSeparator" w:id="0">
    <w:p w:rsidR="00FB7EA8" w:rsidRDefault="00FB7EA8" w:rsidP="00A723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7EA8" w:rsidRDefault="00FB7EA8" w:rsidP="00A723C8">
      <w:r>
        <w:separator/>
      </w:r>
    </w:p>
  </w:footnote>
  <w:footnote w:type="continuationSeparator" w:id="0">
    <w:p w:rsidR="00FB7EA8" w:rsidRDefault="00FB7EA8" w:rsidP="00A723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6067" w:rsidRDefault="006E18F5">
    <w:pPr>
      <w:pStyle w:val="Encabezado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9F3AD29" wp14:editId="4446E080">
              <wp:simplePos x="0" y="0"/>
              <wp:positionH relativeFrom="column">
                <wp:posOffset>2346325</wp:posOffset>
              </wp:positionH>
              <wp:positionV relativeFrom="paragraph">
                <wp:posOffset>-185695</wp:posOffset>
              </wp:positionV>
              <wp:extent cx="3869690" cy="1009650"/>
              <wp:effectExtent l="0" t="0" r="0" b="0"/>
              <wp:wrapNone/>
              <wp:docPr id="41" name="Cuadro de texto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69690" cy="10096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696067" w:rsidRPr="00A21BE4" w:rsidRDefault="00696067" w:rsidP="00F70E09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sz w:val="16"/>
                              <w:szCs w:val="18"/>
                            </w:rPr>
                          </w:pPr>
                        </w:p>
                        <w:p w:rsidR="00696067" w:rsidRPr="00A21BE4" w:rsidRDefault="00696067" w:rsidP="00F70E09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A21BE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INSTITUTO MEXICANO DEL SEGURO SOCIAL</w:t>
                          </w:r>
                        </w:p>
                        <w:p w:rsidR="00696067" w:rsidRPr="00A21BE4" w:rsidRDefault="00696067" w:rsidP="00F70E09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A21BE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COORDINACIÓN DE UNIDADES MÉDICAS DE ALTA ESPECIALIDAD</w:t>
                          </w:r>
                        </w:p>
                        <w:p w:rsidR="00696067" w:rsidRPr="00A21BE4" w:rsidRDefault="00696067" w:rsidP="00F70E09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A21BE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UMAE HOSPITAL DE TRAUMATOLOGIA Y ORTOPEDIA DE PUEBLA</w:t>
                          </w:r>
                        </w:p>
                        <w:p w:rsidR="00696067" w:rsidRPr="00A21BE4" w:rsidRDefault="00696067" w:rsidP="00F70E09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A21BE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DIRECCIÓN ADMINISTRATIVA</w:t>
                          </w:r>
                        </w:p>
                        <w:p w:rsidR="00696067" w:rsidRPr="00A21BE4" w:rsidRDefault="00696067" w:rsidP="00F70E09">
                          <w:pPr>
                            <w:pStyle w:val="Sinespaciado"/>
                            <w:jc w:val="right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A21BE4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DEPARTAMENTO DE CONSERVACION Y SERVICIOS GENERALES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41" o:spid="_x0000_s1026" type="#_x0000_t202" style="position:absolute;margin-left:184.75pt;margin-top:-14.6pt;width:304.7pt;height:7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" filled="f" stroked="f" strokeweight=".5pt">
              <v:path arrowok="t"/>
              <v:textbox>
                <w:txbxContent>
                  <w:p w:rsidR="00696067" w:rsidRPr="00A21BE4" w:rsidRDefault="00696067" w:rsidP="00F70E09">
                    <w:pPr>
                      <w:pStyle w:val="Sinespaciado"/>
                      <w:jc w:val="right"/>
                      <w:rPr>
                        <w:rFonts w:ascii="Arial" w:hAnsi="Arial" w:cs="Arial"/>
                        <w:sz w:val="16"/>
                        <w:szCs w:val="18"/>
                      </w:rPr>
                    </w:pPr>
                  </w:p>
                  <w:p w:rsidR="00696067" w:rsidRPr="00A21BE4" w:rsidRDefault="00696067" w:rsidP="00F70E09">
                    <w:pPr>
                      <w:pStyle w:val="Sinespaciado"/>
                      <w:jc w:val="right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A21BE4">
                      <w:rPr>
                        <w:rFonts w:ascii="Arial" w:hAnsi="Arial" w:cs="Arial"/>
                        <w:sz w:val="14"/>
                        <w:szCs w:val="16"/>
                      </w:rPr>
                      <w:t>INSTITUTO MEXICANO DEL SEGURO SOCIAL</w:t>
                    </w:r>
                  </w:p>
                  <w:p w:rsidR="00696067" w:rsidRPr="00A21BE4" w:rsidRDefault="00696067" w:rsidP="00F70E09">
                    <w:pPr>
                      <w:pStyle w:val="Sinespaciado"/>
                      <w:jc w:val="right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A21BE4">
                      <w:rPr>
                        <w:rFonts w:ascii="Arial" w:hAnsi="Arial" w:cs="Arial"/>
                        <w:sz w:val="14"/>
                        <w:szCs w:val="16"/>
                      </w:rPr>
                      <w:t>COORDINACIÓN DE UNIDADES MÉDICAS DE ALTA ESPECIALIDAD</w:t>
                    </w:r>
                  </w:p>
                  <w:p w:rsidR="00696067" w:rsidRPr="00A21BE4" w:rsidRDefault="00696067" w:rsidP="00F70E09">
                    <w:pPr>
                      <w:pStyle w:val="Sinespaciado"/>
                      <w:jc w:val="right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A21BE4">
                      <w:rPr>
                        <w:rFonts w:ascii="Arial" w:hAnsi="Arial" w:cs="Arial"/>
                        <w:sz w:val="14"/>
                        <w:szCs w:val="16"/>
                      </w:rPr>
                      <w:t>UMAE HOSPITAL DE TRAUMATOLOGIA Y ORTOPEDIA DE PUEBLA</w:t>
                    </w:r>
                  </w:p>
                  <w:p w:rsidR="00696067" w:rsidRPr="00A21BE4" w:rsidRDefault="00696067" w:rsidP="00F70E09">
                    <w:pPr>
                      <w:pStyle w:val="Sinespaciado"/>
                      <w:jc w:val="right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A21BE4">
                      <w:rPr>
                        <w:rFonts w:ascii="Arial" w:hAnsi="Arial" w:cs="Arial"/>
                        <w:sz w:val="14"/>
                        <w:szCs w:val="16"/>
                      </w:rPr>
                      <w:t>DIRECCIÓN ADMINISTRATIVA</w:t>
                    </w:r>
                  </w:p>
                  <w:p w:rsidR="00696067" w:rsidRPr="00A21BE4" w:rsidRDefault="00696067" w:rsidP="00F70E09">
                    <w:pPr>
                      <w:pStyle w:val="Sinespaciado"/>
                      <w:jc w:val="right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A21BE4">
                      <w:rPr>
                        <w:rFonts w:ascii="Arial" w:hAnsi="Arial" w:cs="Arial"/>
                        <w:sz w:val="14"/>
                        <w:szCs w:val="16"/>
                      </w:rPr>
                      <w:t>DEPARTAMENTO DE CONSERVACION Y SERVICIOS GENERALES</w:t>
                    </w:r>
                  </w:p>
                </w:txbxContent>
              </v:textbox>
            </v:shape>
          </w:pict>
        </mc:Fallback>
      </mc:AlternateContent>
    </w:r>
    <w:r w:rsidR="006D310E">
      <w:rPr>
        <w:noProof/>
        <w:lang w:val="es-MX" w:eastAsia="es-MX"/>
      </w:rPr>
      <w:drawing>
        <wp:anchor distT="0" distB="0" distL="114300" distR="114300" simplePos="0" relativeHeight="251659264" behindDoc="0" locked="0" layoutInCell="1" allowOverlap="1" wp14:anchorId="6E1F69D6" wp14:editId="462C20B1">
          <wp:simplePos x="0" y="0"/>
          <wp:positionH relativeFrom="column">
            <wp:posOffset>-80010</wp:posOffset>
          </wp:positionH>
          <wp:positionV relativeFrom="paragraph">
            <wp:posOffset>-35560</wp:posOffset>
          </wp:positionV>
          <wp:extent cx="2423795" cy="641350"/>
          <wp:effectExtent l="0" t="0" r="0" b="0"/>
          <wp:wrapSquare wrapText="bothSides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211" t="6339" r="62358" b="87616"/>
                  <a:stretch>
                    <a:fillRect/>
                  </a:stretch>
                </pic:blipFill>
                <pic:spPr bwMode="auto">
                  <a:xfrm>
                    <a:off x="0" y="0"/>
                    <a:ext cx="2423795" cy="641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4"/>
    <w:multiLevelType w:val="multilevel"/>
    <w:tmpl w:val="00000004"/>
    <w:name w:val="WW8Num4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6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8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96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04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920" w:hanging="1440"/>
      </w:pPr>
    </w:lvl>
  </w:abstractNum>
  <w:abstractNum w:abstractNumId="2">
    <w:nsid w:val="00000013"/>
    <w:multiLevelType w:val="singleLevel"/>
    <w:tmpl w:val="00000013"/>
    <w:name w:val="WW8Num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">
    <w:nsid w:val="00000016"/>
    <w:multiLevelType w:val="multilevel"/>
    <w:tmpl w:val="00000016"/>
    <w:name w:val="WW8Num23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933"/>
        </w:tabs>
        <w:ind w:left="933" w:hanging="360"/>
      </w:pPr>
    </w:lvl>
    <w:lvl w:ilvl="2">
      <w:start w:val="1"/>
      <w:numFmt w:val="decimal"/>
      <w:lvlText w:val="%1.%2.%3"/>
      <w:lvlJc w:val="left"/>
      <w:pPr>
        <w:tabs>
          <w:tab w:val="num" w:pos="1866"/>
        </w:tabs>
        <w:ind w:left="1866" w:hanging="720"/>
      </w:pPr>
    </w:lvl>
    <w:lvl w:ilvl="3">
      <w:start w:val="1"/>
      <w:numFmt w:val="decimal"/>
      <w:lvlText w:val="%1.%2.%3.%4"/>
      <w:lvlJc w:val="left"/>
      <w:pPr>
        <w:tabs>
          <w:tab w:val="num" w:pos="2439"/>
        </w:tabs>
        <w:ind w:left="2439" w:hanging="720"/>
      </w:pPr>
    </w:lvl>
    <w:lvl w:ilvl="4">
      <w:start w:val="1"/>
      <w:numFmt w:val="decimal"/>
      <w:lvlText w:val="%1.%2.%3.%4.%5"/>
      <w:lvlJc w:val="left"/>
      <w:pPr>
        <w:tabs>
          <w:tab w:val="num" w:pos="3372"/>
        </w:tabs>
        <w:ind w:left="3372" w:hanging="1080"/>
      </w:pPr>
    </w:lvl>
    <w:lvl w:ilvl="5">
      <w:start w:val="1"/>
      <w:numFmt w:val="decimal"/>
      <w:lvlText w:val="%1.%2.%3.%4.%5.%6"/>
      <w:lvlJc w:val="left"/>
      <w:pPr>
        <w:tabs>
          <w:tab w:val="num" w:pos="3945"/>
        </w:tabs>
        <w:ind w:left="3945" w:hanging="1080"/>
      </w:pPr>
    </w:lvl>
    <w:lvl w:ilvl="6">
      <w:start w:val="1"/>
      <w:numFmt w:val="decimal"/>
      <w:lvlText w:val="%1.%2.%3.%4.%5.%6.%7"/>
      <w:lvlJc w:val="left"/>
      <w:pPr>
        <w:tabs>
          <w:tab w:val="num" w:pos="4878"/>
        </w:tabs>
        <w:ind w:left="4878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5451"/>
        </w:tabs>
        <w:ind w:left="5451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6384"/>
        </w:tabs>
        <w:ind w:left="6384" w:hanging="1800"/>
      </w:pPr>
    </w:lvl>
  </w:abstractNum>
  <w:abstractNum w:abstractNumId="4">
    <w:nsid w:val="04875A6B"/>
    <w:multiLevelType w:val="hybridMultilevel"/>
    <w:tmpl w:val="0C22CD74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0F">
      <w:start w:val="1"/>
      <w:numFmt w:val="decimal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1B209B"/>
    <w:multiLevelType w:val="hybridMultilevel"/>
    <w:tmpl w:val="19704488"/>
    <w:lvl w:ilvl="0" w:tplc="080A0015">
      <w:start w:val="1"/>
      <w:numFmt w:val="upperLetter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15">
      <w:start w:val="1"/>
      <w:numFmt w:val="upperLetter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A24CD7"/>
    <w:multiLevelType w:val="hybridMultilevel"/>
    <w:tmpl w:val="C03AF646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526CB9"/>
    <w:multiLevelType w:val="hybridMultilevel"/>
    <w:tmpl w:val="0C22CD74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0F">
      <w:start w:val="1"/>
      <w:numFmt w:val="decimal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573A76"/>
    <w:multiLevelType w:val="hybridMultilevel"/>
    <w:tmpl w:val="0C22CD74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0F">
      <w:start w:val="1"/>
      <w:numFmt w:val="decimal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3140E6"/>
    <w:multiLevelType w:val="hybridMultilevel"/>
    <w:tmpl w:val="0C22CD74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0F">
      <w:start w:val="1"/>
      <w:numFmt w:val="decimal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2C3773"/>
    <w:multiLevelType w:val="hybridMultilevel"/>
    <w:tmpl w:val="CED8ECF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1C1DF7"/>
    <w:multiLevelType w:val="hybridMultilevel"/>
    <w:tmpl w:val="AB98509C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6E88168C"/>
    <w:multiLevelType w:val="hybridMultilevel"/>
    <w:tmpl w:val="72324244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71812C0"/>
    <w:multiLevelType w:val="hybridMultilevel"/>
    <w:tmpl w:val="52D8B41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5E0364"/>
    <w:multiLevelType w:val="hybridMultilevel"/>
    <w:tmpl w:val="9126E418"/>
    <w:lvl w:ilvl="0" w:tplc="080A0019">
      <w:start w:val="1"/>
      <w:numFmt w:val="lowerLetter"/>
      <w:lvlText w:val="%1."/>
      <w:lvlJc w:val="left"/>
      <w:pPr>
        <w:ind w:left="1440" w:hanging="360"/>
      </w:p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13"/>
  </w:num>
  <w:num w:numId="7">
    <w:abstractNumId w:val="6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11"/>
  </w:num>
  <w:num w:numId="11">
    <w:abstractNumId w:val="12"/>
  </w:num>
  <w:num w:numId="12">
    <w:abstractNumId w:val="9"/>
  </w:num>
  <w:num w:numId="13">
    <w:abstractNumId w:val="8"/>
  </w:num>
  <w:num w:numId="14">
    <w:abstractNumId w:val="7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88B"/>
    <w:rsid w:val="00037DA7"/>
    <w:rsid w:val="00037F2B"/>
    <w:rsid w:val="00042A1B"/>
    <w:rsid w:val="00046A4D"/>
    <w:rsid w:val="00050ACC"/>
    <w:rsid w:val="000701F9"/>
    <w:rsid w:val="000702B0"/>
    <w:rsid w:val="000734FA"/>
    <w:rsid w:val="00082831"/>
    <w:rsid w:val="00086BDD"/>
    <w:rsid w:val="000D5688"/>
    <w:rsid w:val="000E0183"/>
    <w:rsid w:val="000F5F60"/>
    <w:rsid w:val="0014036A"/>
    <w:rsid w:val="001510F5"/>
    <w:rsid w:val="001513A8"/>
    <w:rsid w:val="00176F64"/>
    <w:rsid w:val="001F1FD7"/>
    <w:rsid w:val="001F3D48"/>
    <w:rsid w:val="00225DC2"/>
    <w:rsid w:val="0023012D"/>
    <w:rsid w:val="002812E6"/>
    <w:rsid w:val="002C6772"/>
    <w:rsid w:val="003607C9"/>
    <w:rsid w:val="003B1665"/>
    <w:rsid w:val="003B5984"/>
    <w:rsid w:val="00426FFE"/>
    <w:rsid w:val="00463B93"/>
    <w:rsid w:val="0047285E"/>
    <w:rsid w:val="0048221E"/>
    <w:rsid w:val="004C06C1"/>
    <w:rsid w:val="004E71A4"/>
    <w:rsid w:val="004F6858"/>
    <w:rsid w:val="004F7AD6"/>
    <w:rsid w:val="00501FA8"/>
    <w:rsid w:val="00514046"/>
    <w:rsid w:val="0053492E"/>
    <w:rsid w:val="005610BB"/>
    <w:rsid w:val="00562C0F"/>
    <w:rsid w:val="0057593E"/>
    <w:rsid w:val="005860EB"/>
    <w:rsid w:val="00594A54"/>
    <w:rsid w:val="00616507"/>
    <w:rsid w:val="006663FB"/>
    <w:rsid w:val="006900DF"/>
    <w:rsid w:val="00696067"/>
    <w:rsid w:val="00696BBB"/>
    <w:rsid w:val="006D310E"/>
    <w:rsid w:val="006E18F5"/>
    <w:rsid w:val="00745CD7"/>
    <w:rsid w:val="00775051"/>
    <w:rsid w:val="00802ABD"/>
    <w:rsid w:val="008121F1"/>
    <w:rsid w:val="00867580"/>
    <w:rsid w:val="008760A3"/>
    <w:rsid w:val="008C2D68"/>
    <w:rsid w:val="008D4E3A"/>
    <w:rsid w:val="008E3E93"/>
    <w:rsid w:val="009167C0"/>
    <w:rsid w:val="0094417C"/>
    <w:rsid w:val="0095375A"/>
    <w:rsid w:val="009613AD"/>
    <w:rsid w:val="009B4599"/>
    <w:rsid w:val="009F7B24"/>
    <w:rsid w:val="00A23CF2"/>
    <w:rsid w:val="00A2740F"/>
    <w:rsid w:val="00A723C8"/>
    <w:rsid w:val="00A92FD5"/>
    <w:rsid w:val="00AC550F"/>
    <w:rsid w:val="00B34D51"/>
    <w:rsid w:val="00B70AE8"/>
    <w:rsid w:val="00B71822"/>
    <w:rsid w:val="00BA72CB"/>
    <w:rsid w:val="00BB255E"/>
    <w:rsid w:val="00BF7C3D"/>
    <w:rsid w:val="00C0008A"/>
    <w:rsid w:val="00C14011"/>
    <w:rsid w:val="00C60F0B"/>
    <w:rsid w:val="00C905AF"/>
    <w:rsid w:val="00CA0788"/>
    <w:rsid w:val="00CC04D8"/>
    <w:rsid w:val="00CE1927"/>
    <w:rsid w:val="00CE3780"/>
    <w:rsid w:val="00CF64E3"/>
    <w:rsid w:val="00D36B03"/>
    <w:rsid w:val="00E2576C"/>
    <w:rsid w:val="00E50E77"/>
    <w:rsid w:val="00EF0A5B"/>
    <w:rsid w:val="00F12AE6"/>
    <w:rsid w:val="00F1739B"/>
    <w:rsid w:val="00F337E5"/>
    <w:rsid w:val="00F3788B"/>
    <w:rsid w:val="00F46F0E"/>
    <w:rsid w:val="00F90CC8"/>
    <w:rsid w:val="00FB7EA8"/>
    <w:rsid w:val="00FF5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88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paragraph" w:styleId="Ttulo1">
    <w:name w:val="heading 1"/>
    <w:basedOn w:val="Normal"/>
    <w:next w:val="Normal"/>
    <w:link w:val="Ttulo1Car"/>
    <w:qFormat/>
    <w:rsid w:val="00F3788B"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F3788B"/>
    <w:pPr>
      <w:keepNext/>
      <w:tabs>
        <w:tab w:val="left" w:pos="0"/>
        <w:tab w:val="num" w:pos="576"/>
      </w:tabs>
      <w:spacing w:before="240" w:after="60"/>
      <w:ind w:left="576" w:hanging="576"/>
      <w:outlineLvl w:val="1"/>
    </w:pPr>
    <w:rPr>
      <w:rFonts w:ascii="Arial" w:hAnsi="Arial" w:cs="Arial"/>
      <w:b/>
      <w:i/>
      <w:sz w:val="28"/>
    </w:rPr>
  </w:style>
  <w:style w:type="paragraph" w:styleId="Ttulo3">
    <w:name w:val="heading 3"/>
    <w:basedOn w:val="Normal"/>
    <w:next w:val="Normal"/>
    <w:link w:val="Ttulo3Car"/>
    <w:qFormat/>
    <w:rsid w:val="00F3788B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Ttulo5">
    <w:name w:val="heading 5"/>
    <w:basedOn w:val="Normal"/>
    <w:next w:val="Normal"/>
    <w:link w:val="Ttulo5Car"/>
    <w:qFormat/>
    <w:rsid w:val="00F3788B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Ttulo9">
    <w:name w:val="heading 9"/>
    <w:basedOn w:val="Normal"/>
    <w:next w:val="Normal"/>
    <w:link w:val="Ttulo9Car"/>
    <w:qFormat/>
    <w:rsid w:val="00F3788B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F3788B"/>
    <w:rPr>
      <w:rFonts w:ascii="Arial" w:eastAsia="Times New Roman" w:hAnsi="Arial" w:cs="Arial"/>
      <w:b/>
      <w:bCs/>
      <w:kern w:val="1"/>
      <w:sz w:val="32"/>
      <w:szCs w:val="32"/>
      <w:lang w:val="es-ES" w:eastAsia="ar-SA"/>
    </w:rPr>
  </w:style>
  <w:style w:type="character" w:customStyle="1" w:styleId="Ttulo2Car">
    <w:name w:val="Título 2 Car"/>
    <w:basedOn w:val="Fuentedeprrafopredeter"/>
    <w:link w:val="Ttulo2"/>
    <w:rsid w:val="00F3788B"/>
    <w:rPr>
      <w:rFonts w:ascii="Arial" w:eastAsia="Times New Roman" w:hAnsi="Arial" w:cs="Arial"/>
      <w:b/>
      <w:i/>
      <w:sz w:val="28"/>
      <w:szCs w:val="20"/>
      <w:lang w:val="es-ES" w:eastAsia="ar-SA"/>
    </w:rPr>
  </w:style>
  <w:style w:type="character" w:customStyle="1" w:styleId="Ttulo3Car">
    <w:name w:val="Título 3 Car"/>
    <w:basedOn w:val="Fuentedeprrafopredeter"/>
    <w:link w:val="Ttulo3"/>
    <w:rsid w:val="00F3788B"/>
    <w:rPr>
      <w:rFonts w:ascii="Arial" w:eastAsia="Times New Roman" w:hAnsi="Arial" w:cs="Arial"/>
      <w:b/>
      <w:bCs/>
      <w:sz w:val="26"/>
      <w:szCs w:val="26"/>
      <w:lang w:val="es-ES" w:eastAsia="ar-SA"/>
    </w:rPr>
  </w:style>
  <w:style w:type="character" w:customStyle="1" w:styleId="Ttulo5Car">
    <w:name w:val="Título 5 Car"/>
    <w:basedOn w:val="Fuentedeprrafopredeter"/>
    <w:link w:val="Ttulo5"/>
    <w:rsid w:val="00F3788B"/>
    <w:rPr>
      <w:rFonts w:ascii="Times New Roman" w:eastAsia="Times New Roman" w:hAnsi="Times New Roman" w:cs="Times New Roman"/>
      <w:b/>
      <w:bCs/>
      <w:i/>
      <w:iCs/>
      <w:sz w:val="26"/>
      <w:szCs w:val="26"/>
      <w:lang w:val="es-ES" w:eastAsia="ar-SA"/>
    </w:rPr>
  </w:style>
  <w:style w:type="character" w:customStyle="1" w:styleId="Ttulo9Car">
    <w:name w:val="Título 9 Car"/>
    <w:basedOn w:val="Fuentedeprrafopredeter"/>
    <w:link w:val="Ttulo9"/>
    <w:rsid w:val="00F3788B"/>
    <w:rPr>
      <w:rFonts w:ascii="Arial" w:eastAsia="Times New Roman" w:hAnsi="Arial" w:cs="Arial"/>
      <w:lang w:val="es-ES" w:eastAsia="ar-SA"/>
    </w:rPr>
  </w:style>
  <w:style w:type="paragraph" w:styleId="Textoindependiente">
    <w:name w:val="Body Text"/>
    <w:basedOn w:val="Normal"/>
    <w:link w:val="TextoindependienteCar"/>
    <w:rsid w:val="00F3788B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F3788B"/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paragraph" w:styleId="Encabezado">
    <w:name w:val="header"/>
    <w:basedOn w:val="Normal"/>
    <w:link w:val="EncabezadoCar"/>
    <w:rsid w:val="00F3788B"/>
    <w:pPr>
      <w:tabs>
        <w:tab w:val="center" w:pos="4419"/>
        <w:tab w:val="right" w:pos="8838"/>
      </w:tabs>
    </w:pPr>
    <w:rPr>
      <w:rFonts w:ascii="Arial" w:hAnsi="Arial" w:cs="Arial"/>
      <w:sz w:val="20"/>
      <w:lang w:val="es-ES_tradnl"/>
    </w:rPr>
  </w:style>
  <w:style w:type="character" w:customStyle="1" w:styleId="EncabezadoCar">
    <w:name w:val="Encabezado Car"/>
    <w:basedOn w:val="Fuentedeprrafopredeter"/>
    <w:link w:val="Encabezado"/>
    <w:rsid w:val="00F3788B"/>
    <w:rPr>
      <w:rFonts w:ascii="Arial" w:eastAsia="Times New Roman" w:hAnsi="Arial" w:cs="Arial"/>
      <w:sz w:val="20"/>
      <w:szCs w:val="20"/>
      <w:lang w:val="es-ES_tradnl" w:eastAsia="ar-SA"/>
    </w:rPr>
  </w:style>
  <w:style w:type="paragraph" w:customStyle="1" w:styleId="Textonormal">
    <w:name w:val="Texto normal"/>
    <w:basedOn w:val="Normal"/>
    <w:rsid w:val="00F3788B"/>
    <w:pPr>
      <w:spacing w:after="120"/>
    </w:pPr>
  </w:style>
  <w:style w:type="paragraph" w:styleId="Ttulo">
    <w:name w:val="Title"/>
    <w:basedOn w:val="Normal"/>
    <w:next w:val="Subttulo"/>
    <w:link w:val="TtuloCar"/>
    <w:qFormat/>
    <w:rsid w:val="00F3788B"/>
    <w:pPr>
      <w:jc w:val="center"/>
    </w:pPr>
    <w:rPr>
      <w:b/>
      <w:sz w:val="28"/>
    </w:rPr>
  </w:style>
  <w:style w:type="character" w:customStyle="1" w:styleId="TtuloCar">
    <w:name w:val="Título Car"/>
    <w:basedOn w:val="Fuentedeprrafopredeter"/>
    <w:link w:val="Ttulo"/>
    <w:rsid w:val="00F3788B"/>
    <w:rPr>
      <w:rFonts w:ascii="Times New Roman" w:eastAsia="Times New Roman" w:hAnsi="Times New Roman" w:cs="Times New Roman"/>
      <w:b/>
      <w:sz w:val="28"/>
      <w:szCs w:val="20"/>
      <w:lang w:val="es-ES" w:eastAsia="ar-SA"/>
    </w:rPr>
  </w:style>
  <w:style w:type="paragraph" w:customStyle="1" w:styleId="Textoindependiente21">
    <w:name w:val="Texto independiente 21"/>
    <w:basedOn w:val="Normal"/>
    <w:rsid w:val="00F3788B"/>
    <w:pPr>
      <w:widowControl w:val="0"/>
      <w:overflowPunct w:val="0"/>
      <w:autoSpaceDE w:val="0"/>
      <w:jc w:val="both"/>
      <w:textAlignment w:val="baseline"/>
    </w:pPr>
    <w:rPr>
      <w:rFonts w:ascii="Arial" w:hAnsi="Arial"/>
      <w:sz w:val="20"/>
    </w:rPr>
  </w:style>
  <w:style w:type="paragraph" w:customStyle="1" w:styleId="Textoindependiente210">
    <w:name w:val="Texto independiente 21"/>
    <w:basedOn w:val="Normal"/>
    <w:rsid w:val="00F3788B"/>
    <w:pPr>
      <w:spacing w:after="120" w:line="480" w:lineRule="auto"/>
    </w:pPr>
  </w:style>
  <w:style w:type="paragraph" w:customStyle="1" w:styleId="Textoindependiente31">
    <w:name w:val="Texto independiente 31"/>
    <w:basedOn w:val="Normal"/>
    <w:rsid w:val="00F3788B"/>
    <w:pPr>
      <w:overflowPunct w:val="0"/>
      <w:autoSpaceDE w:val="0"/>
      <w:jc w:val="both"/>
      <w:textAlignment w:val="baseline"/>
    </w:pPr>
  </w:style>
  <w:style w:type="paragraph" w:styleId="Subttulo">
    <w:name w:val="Subtitle"/>
    <w:basedOn w:val="Normal"/>
    <w:next w:val="Normal"/>
    <w:link w:val="SubttuloCar"/>
    <w:qFormat/>
    <w:rsid w:val="00F3788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3788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s-ES" w:eastAsia="ar-SA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3788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3788B"/>
    <w:rPr>
      <w:rFonts w:ascii="Tahoma" w:eastAsia="Times New Roman" w:hAnsi="Tahoma" w:cs="Tahoma"/>
      <w:sz w:val="16"/>
      <w:szCs w:val="16"/>
      <w:lang w:val="es-ES" w:eastAsia="ar-SA"/>
    </w:rPr>
  </w:style>
  <w:style w:type="paragraph" w:styleId="Piedepgina">
    <w:name w:val="footer"/>
    <w:basedOn w:val="Normal"/>
    <w:link w:val="PiedepginaCar"/>
    <w:uiPriority w:val="99"/>
    <w:rsid w:val="003B1665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B1665"/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paragraph" w:customStyle="1" w:styleId="Sangra3detindependiente1">
    <w:name w:val="Sangría 3 de t. independiente1"/>
    <w:basedOn w:val="Normal"/>
    <w:rsid w:val="003B1665"/>
    <w:pPr>
      <w:autoSpaceDE w:val="0"/>
      <w:ind w:left="284" w:hanging="284"/>
      <w:jc w:val="both"/>
    </w:pPr>
    <w:rPr>
      <w:rFonts w:ascii="Arial" w:hAnsi="Arial" w:cs="Arial"/>
      <w:sz w:val="20"/>
      <w:lang w:val="es-ES_tradnl"/>
    </w:rPr>
  </w:style>
  <w:style w:type="paragraph" w:styleId="Prrafodelista">
    <w:name w:val="List Paragraph"/>
    <w:basedOn w:val="Normal"/>
    <w:qFormat/>
    <w:rsid w:val="00463B93"/>
    <w:pPr>
      <w:ind w:left="708"/>
    </w:pPr>
  </w:style>
  <w:style w:type="paragraph" w:styleId="Textonotaalfinal">
    <w:name w:val="endnote text"/>
    <w:basedOn w:val="Normal"/>
    <w:link w:val="TextonotaalfinalCar"/>
    <w:uiPriority w:val="99"/>
    <w:unhideWhenUsed/>
    <w:rsid w:val="00AC550F"/>
    <w:rPr>
      <w:sz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rsid w:val="00AC550F"/>
    <w:rPr>
      <w:rFonts w:ascii="Times New Roman" w:eastAsia="Times New Roman" w:hAnsi="Times New Roman" w:cs="Times New Roman"/>
      <w:sz w:val="20"/>
      <w:szCs w:val="20"/>
      <w:lang w:val="es-ES" w:eastAsia="ar-SA"/>
    </w:rPr>
  </w:style>
  <w:style w:type="character" w:styleId="Refdenotaalfinal">
    <w:name w:val="endnote reference"/>
    <w:basedOn w:val="Fuentedeprrafopredeter"/>
    <w:uiPriority w:val="99"/>
    <w:unhideWhenUsed/>
    <w:rsid w:val="00AC550F"/>
    <w:rPr>
      <w:vertAlign w:val="superscript"/>
    </w:rPr>
  </w:style>
  <w:style w:type="paragraph" w:styleId="Sinespaciado">
    <w:name w:val="No Spacing"/>
    <w:uiPriority w:val="1"/>
    <w:qFormat/>
    <w:rsid w:val="00696067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88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paragraph" w:styleId="Ttulo1">
    <w:name w:val="heading 1"/>
    <w:basedOn w:val="Normal"/>
    <w:next w:val="Normal"/>
    <w:link w:val="Ttulo1Car"/>
    <w:qFormat/>
    <w:rsid w:val="00F3788B"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F3788B"/>
    <w:pPr>
      <w:keepNext/>
      <w:tabs>
        <w:tab w:val="left" w:pos="0"/>
        <w:tab w:val="num" w:pos="576"/>
      </w:tabs>
      <w:spacing w:before="240" w:after="60"/>
      <w:ind w:left="576" w:hanging="576"/>
      <w:outlineLvl w:val="1"/>
    </w:pPr>
    <w:rPr>
      <w:rFonts w:ascii="Arial" w:hAnsi="Arial" w:cs="Arial"/>
      <w:b/>
      <w:i/>
      <w:sz w:val="28"/>
    </w:rPr>
  </w:style>
  <w:style w:type="paragraph" w:styleId="Ttulo3">
    <w:name w:val="heading 3"/>
    <w:basedOn w:val="Normal"/>
    <w:next w:val="Normal"/>
    <w:link w:val="Ttulo3Car"/>
    <w:qFormat/>
    <w:rsid w:val="00F3788B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Ttulo5">
    <w:name w:val="heading 5"/>
    <w:basedOn w:val="Normal"/>
    <w:next w:val="Normal"/>
    <w:link w:val="Ttulo5Car"/>
    <w:qFormat/>
    <w:rsid w:val="00F3788B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Ttulo9">
    <w:name w:val="heading 9"/>
    <w:basedOn w:val="Normal"/>
    <w:next w:val="Normal"/>
    <w:link w:val="Ttulo9Car"/>
    <w:qFormat/>
    <w:rsid w:val="00F3788B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F3788B"/>
    <w:rPr>
      <w:rFonts w:ascii="Arial" w:eastAsia="Times New Roman" w:hAnsi="Arial" w:cs="Arial"/>
      <w:b/>
      <w:bCs/>
      <w:kern w:val="1"/>
      <w:sz w:val="32"/>
      <w:szCs w:val="32"/>
      <w:lang w:val="es-ES" w:eastAsia="ar-SA"/>
    </w:rPr>
  </w:style>
  <w:style w:type="character" w:customStyle="1" w:styleId="Ttulo2Car">
    <w:name w:val="Título 2 Car"/>
    <w:basedOn w:val="Fuentedeprrafopredeter"/>
    <w:link w:val="Ttulo2"/>
    <w:rsid w:val="00F3788B"/>
    <w:rPr>
      <w:rFonts w:ascii="Arial" w:eastAsia="Times New Roman" w:hAnsi="Arial" w:cs="Arial"/>
      <w:b/>
      <w:i/>
      <w:sz w:val="28"/>
      <w:szCs w:val="20"/>
      <w:lang w:val="es-ES" w:eastAsia="ar-SA"/>
    </w:rPr>
  </w:style>
  <w:style w:type="character" w:customStyle="1" w:styleId="Ttulo3Car">
    <w:name w:val="Título 3 Car"/>
    <w:basedOn w:val="Fuentedeprrafopredeter"/>
    <w:link w:val="Ttulo3"/>
    <w:rsid w:val="00F3788B"/>
    <w:rPr>
      <w:rFonts w:ascii="Arial" w:eastAsia="Times New Roman" w:hAnsi="Arial" w:cs="Arial"/>
      <w:b/>
      <w:bCs/>
      <w:sz w:val="26"/>
      <w:szCs w:val="26"/>
      <w:lang w:val="es-ES" w:eastAsia="ar-SA"/>
    </w:rPr>
  </w:style>
  <w:style w:type="character" w:customStyle="1" w:styleId="Ttulo5Car">
    <w:name w:val="Título 5 Car"/>
    <w:basedOn w:val="Fuentedeprrafopredeter"/>
    <w:link w:val="Ttulo5"/>
    <w:rsid w:val="00F3788B"/>
    <w:rPr>
      <w:rFonts w:ascii="Times New Roman" w:eastAsia="Times New Roman" w:hAnsi="Times New Roman" w:cs="Times New Roman"/>
      <w:b/>
      <w:bCs/>
      <w:i/>
      <w:iCs/>
      <w:sz w:val="26"/>
      <w:szCs w:val="26"/>
      <w:lang w:val="es-ES" w:eastAsia="ar-SA"/>
    </w:rPr>
  </w:style>
  <w:style w:type="character" w:customStyle="1" w:styleId="Ttulo9Car">
    <w:name w:val="Título 9 Car"/>
    <w:basedOn w:val="Fuentedeprrafopredeter"/>
    <w:link w:val="Ttulo9"/>
    <w:rsid w:val="00F3788B"/>
    <w:rPr>
      <w:rFonts w:ascii="Arial" w:eastAsia="Times New Roman" w:hAnsi="Arial" w:cs="Arial"/>
      <w:lang w:val="es-ES" w:eastAsia="ar-SA"/>
    </w:rPr>
  </w:style>
  <w:style w:type="paragraph" w:styleId="Textoindependiente">
    <w:name w:val="Body Text"/>
    <w:basedOn w:val="Normal"/>
    <w:link w:val="TextoindependienteCar"/>
    <w:rsid w:val="00F3788B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F3788B"/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paragraph" w:styleId="Encabezado">
    <w:name w:val="header"/>
    <w:basedOn w:val="Normal"/>
    <w:link w:val="EncabezadoCar"/>
    <w:rsid w:val="00F3788B"/>
    <w:pPr>
      <w:tabs>
        <w:tab w:val="center" w:pos="4419"/>
        <w:tab w:val="right" w:pos="8838"/>
      </w:tabs>
    </w:pPr>
    <w:rPr>
      <w:rFonts w:ascii="Arial" w:hAnsi="Arial" w:cs="Arial"/>
      <w:sz w:val="20"/>
      <w:lang w:val="es-ES_tradnl"/>
    </w:rPr>
  </w:style>
  <w:style w:type="character" w:customStyle="1" w:styleId="EncabezadoCar">
    <w:name w:val="Encabezado Car"/>
    <w:basedOn w:val="Fuentedeprrafopredeter"/>
    <w:link w:val="Encabezado"/>
    <w:rsid w:val="00F3788B"/>
    <w:rPr>
      <w:rFonts w:ascii="Arial" w:eastAsia="Times New Roman" w:hAnsi="Arial" w:cs="Arial"/>
      <w:sz w:val="20"/>
      <w:szCs w:val="20"/>
      <w:lang w:val="es-ES_tradnl" w:eastAsia="ar-SA"/>
    </w:rPr>
  </w:style>
  <w:style w:type="paragraph" w:customStyle="1" w:styleId="Textonormal">
    <w:name w:val="Texto normal"/>
    <w:basedOn w:val="Normal"/>
    <w:rsid w:val="00F3788B"/>
    <w:pPr>
      <w:spacing w:after="120"/>
    </w:pPr>
  </w:style>
  <w:style w:type="paragraph" w:styleId="Ttulo">
    <w:name w:val="Title"/>
    <w:basedOn w:val="Normal"/>
    <w:next w:val="Subttulo"/>
    <w:link w:val="TtuloCar"/>
    <w:qFormat/>
    <w:rsid w:val="00F3788B"/>
    <w:pPr>
      <w:jc w:val="center"/>
    </w:pPr>
    <w:rPr>
      <w:b/>
      <w:sz w:val="28"/>
    </w:rPr>
  </w:style>
  <w:style w:type="character" w:customStyle="1" w:styleId="TtuloCar">
    <w:name w:val="Título Car"/>
    <w:basedOn w:val="Fuentedeprrafopredeter"/>
    <w:link w:val="Ttulo"/>
    <w:rsid w:val="00F3788B"/>
    <w:rPr>
      <w:rFonts w:ascii="Times New Roman" w:eastAsia="Times New Roman" w:hAnsi="Times New Roman" w:cs="Times New Roman"/>
      <w:b/>
      <w:sz w:val="28"/>
      <w:szCs w:val="20"/>
      <w:lang w:val="es-ES" w:eastAsia="ar-SA"/>
    </w:rPr>
  </w:style>
  <w:style w:type="paragraph" w:customStyle="1" w:styleId="Textoindependiente21">
    <w:name w:val="Texto independiente 21"/>
    <w:basedOn w:val="Normal"/>
    <w:rsid w:val="00F3788B"/>
    <w:pPr>
      <w:widowControl w:val="0"/>
      <w:overflowPunct w:val="0"/>
      <w:autoSpaceDE w:val="0"/>
      <w:jc w:val="both"/>
      <w:textAlignment w:val="baseline"/>
    </w:pPr>
    <w:rPr>
      <w:rFonts w:ascii="Arial" w:hAnsi="Arial"/>
      <w:sz w:val="20"/>
    </w:rPr>
  </w:style>
  <w:style w:type="paragraph" w:customStyle="1" w:styleId="Textoindependiente210">
    <w:name w:val="Texto independiente 21"/>
    <w:basedOn w:val="Normal"/>
    <w:rsid w:val="00F3788B"/>
    <w:pPr>
      <w:spacing w:after="120" w:line="480" w:lineRule="auto"/>
    </w:pPr>
  </w:style>
  <w:style w:type="paragraph" w:customStyle="1" w:styleId="Textoindependiente31">
    <w:name w:val="Texto independiente 31"/>
    <w:basedOn w:val="Normal"/>
    <w:rsid w:val="00F3788B"/>
    <w:pPr>
      <w:overflowPunct w:val="0"/>
      <w:autoSpaceDE w:val="0"/>
      <w:jc w:val="both"/>
      <w:textAlignment w:val="baseline"/>
    </w:pPr>
  </w:style>
  <w:style w:type="paragraph" w:styleId="Subttulo">
    <w:name w:val="Subtitle"/>
    <w:basedOn w:val="Normal"/>
    <w:next w:val="Normal"/>
    <w:link w:val="SubttuloCar"/>
    <w:qFormat/>
    <w:rsid w:val="00F3788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3788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s-ES" w:eastAsia="ar-SA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3788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3788B"/>
    <w:rPr>
      <w:rFonts w:ascii="Tahoma" w:eastAsia="Times New Roman" w:hAnsi="Tahoma" w:cs="Tahoma"/>
      <w:sz w:val="16"/>
      <w:szCs w:val="16"/>
      <w:lang w:val="es-ES" w:eastAsia="ar-SA"/>
    </w:rPr>
  </w:style>
  <w:style w:type="paragraph" w:styleId="Piedepgina">
    <w:name w:val="footer"/>
    <w:basedOn w:val="Normal"/>
    <w:link w:val="PiedepginaCar"/>
    <w:uiPriority w:val="99"/>
    <w:rsid w:val="003B1665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B1665"/>
    <w:rPr>
      <w:rFonts w:ascii="Times New Roman" w:eastAsia="Times New Roman" w:hAnsi="Times New Roman" w:cs="Times New Roman"/>
      <w:sz w:val="24"/>
      <w:szCs w:val="20"/>
      <w:lang w:val="es-ES" w:eastAsia="ar-SA"/>
    </w:rPr>
  </w:style>
  <w:style w:type="paragraph" w:customStyle="1" w:styleId="Sangra3detindependiente1">
    <w:name w:val="Sangría 3 de t. independiente1"/>
    <w:basedOn w:val="Normal"/>
    <w:rsid w:val="003B1665"/>
    <w:pPr>
      <w:autoSpaceDE w:val="0"/>
      <w:ind w:left="284" w:hanging="284"/>
      <w:jc w:val="both"/>
    </w:pPr>
    <w:rPr>
      <w:rFonts w:ascii="Arial" w:hAnsi="Arial" w:cs="Arial"/>
      <w:sz w:val="20"/>
      <w:lang w:val="es-ES_tradnl"/>
    </w:rPr>
  </w:style>
  <w:style w:type="paragraph" w:styleId="Prrafodelista">
    <w:name w:val="List Paragraph"/>
    <w:basedOn w:val="Normal"/>
    <w:qFormat/>
    <w:rsid w:val="00463B93"/>
    <w:pPr>
      <w:ind w:left="708"/>
    </w:pPr>
  </w:style>
  <w:style w:type="paragraph" w:styleId="Textonotaalfinal">
    <w:name w:val="endnote text"/>
    <w:basedOn w:val="Normal"/>
    <w:link w:val="TextonotaalfinalCar"/>
    <w:uiPriority w:val="99"/>
    <w:unhideWhenUsed/>
    <w:rsid w:val="00AC550F"/>
    <w:rPr>
      <w:sz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rsid w:val="00AC550F"/>
    <w:rPr>
      <w:rFonts w:ascii="Times New Roman" w:eastAsia="Times New Roman" w:hAnsi="Times New Roman" w:cs="Times New Roman"/>
      <w:sz w:val="20"/>
      <w:szCs w:val="20"/>
      <w:lang w:val="es-ES" w:eastAsia="ar-SA"/>
    </w:rPr>
  </w:style>
  <w:style w:type="character" w:styleId="Refdenotaalfinal">
    <w:name w:val="endnote reference"/>
    <w:basedOn w:val="Fuentedeprrafopredeter"/>
    <w:uiPriority w:val="99"/>
    <w:unhideWhenUsed/>
    <w:rsid w:val="00AC550F"/>
    <w:rPr>
      <w:vertAlign w:val="superscript"/>
    </w:rPr>
  </w:style>
  <w:style w:type="paragraph" w:styleId="Sinespaciado">
    <w:name w:val="No Spacing"/>
    <w:uiPriority w:val="1"/>
    <w:qFormat/>
    <w:rsid w:val="0069606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2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827BD2-641F-40D4-9372-84A2739FA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361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Instituto Mexicano del Seguro Social</Company>
  <LinksUpToDate>false</LinksUpToDate>
  <CharactersWithSpaces>2347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Pablo Israel Ovando Zarate</dc:creator>
  <cp:lastModifiedBy>Pablo Israel Ovando Zarate</cp:lastModifiedBy>
  <cp:revision>6</cp:revision>
  <cp:lastPrinted>2019-01-17T23:26:00Z</cp:lastPrinted>
  <dcterms:created xsi:type="dcterms:W3CDTF">2020-09-23T21:28:00Z</dcterms:created>
  <dcterms:modified xsi:type="dcterms:W3CDTF">2020-12-14T17:34:00Z</dcterms:modified>
</cp:coreProperties>
</file>